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6DF853" w14:textId="59BE1C59" w:rsidR="00BF7F06" w:rsidRPr="00A11D21" w:rsidRDefault="00D774C3" w:rsidP="009E4AB7">
      <w:pPr>
        <w:rPr>
          <w:rFonts w:ascii="Calibri" w:hAnsi="Calibri" w:cs="Calibri"/>
          <w:b/>
          <w:bCs/>
        </w:rPr>
      </w:pPr>
      <w:r>
        <w:rPr>
          <w:rFonts w:ascii="Calibri" w:hAnsi="Calibri" w:cs="Calibri"/>
          <w:b/>
          <w:bCs/>
        </w:rPr>
        <w:t>Culturally Relevant</w:t>
      </w:r>
    </w:p>
    <w:p w14:paraId="156A3DE0" w14:textId="1350786C" w:rsidR="007A6325" w:rsidRPr="00A11D21" w:rsidRDefault="00D774C3" w:rsidP="009E4AB7">
      <w:pPr>
        <w:rPr>
          <w:rFonts w:ascii="Calibri" w:hAnsi="Calibri" w:cs="Calibri"/>
          <w:b/>
          <w:bCs/>
        </w:rPr>
      </w:pPr>
      <w:r>
        <w:rPr>
          <w:rFonts w:ascii="Calibri" w:hAnsi="Calibri" w:cs="Calibri"/>
          <w:b/>
          <w:bCs/>
        </w:rPr>
        <w:t>1 Corinthians 9:19-23</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0EC6B9A7" w14:textId="7D8F0CFC" w:rsidR="00D774C3" w:rsidRPr="00D774C3" w:rsidRDefault="00D774C3" w:rsidP="00D774C3">
      <w:pPr>
        <w:spacing w:line="276" w:lineRule="auto"/>
        <w:rPr>
          <w:rFonts w:ascii="Calibri" w:hAnsi="Calibri"/>
        </w:rPr>
      </w:pPr>
      <w:r w:rsidRPr="00D774C3">
        <w:rPr>
          <w:rFonts w:ascii="Calibri" w:hAnsi="Calibri"/>
        </w:rPr>
        <w:t xml:space="preserve">Everything we do centers around Jesus. Secondly, we're biblically grounded. We're a Bible church. We're a Bible-teaching, Bible-believing church. The Bible is our source, our guide. Does anybody remember what we talked about last week? Outward focus. We want to reach people. Jesus said, “Go out to the highways and the byways, and my house can be full.” Edge Church wants to grow. We want to reach people. That's theological for us. That’s the biblical mandate. That’s Great Commission stuff. </w:t>
      </w:r>
    </w:p>
    <w:p w14:paraId="78CCE733" w14:textId="77777777" w:rsidR="00D774C3" w:rsidRPr="00D774C3" w:rsidRDefault="00D774C3" w:rsidP="00D774C3">
      <w:pPr>
        <w:spacing w:line="276" w:lineRule="auto"/>
        <w:rPr>
          <w:rFonts w:ascii="Calibri" w:hAnsi="Calibri"/>
        </w:rPr>
      </w:pPr>
    </w:p>
    <w:p w14:paraId="67CE7DD2" w14:textId="46FF31D4" w:rsidR="00D774C3" w:rsidRPr="00D774C3" w:rsidRDefault="00D774C3" w:rsidP="00D774C3">
      <w:pPr>
        <w:spacing w:line="276" w:lineRule="auto"/>
        <w:rPr>
          <w:rFonts w:ascii="Calibri" w:hAnsi="Calibri"/>
        </w:rPr>
      </w:pPr>
      <w:r w:rsidRPr="00D774C3">
        <w:rPr>
          <w:rFonts w:ascii="Calibri" w:hAnsi="Calibri"/>
        </w:rPr>
        <w:t>Today</w:t>
      </w:r>
      <w:r w:rsidR="009F14EB">
        <w:rPr>
          <w:rFonts w:ascii="Calibri" w:hAnsi="Calibri"/>
        </w:rPr>
        <w:t xml:space="preserve"> </w:t>
      </w:r>
      <w:r w:rsidRPr="00D774C3">
        <w:rPr>
          <w:rFonts w:ascii="Calibri" w:hAnsi="Calibri"/>
        </w:rPr>
        <w:t xml:space="preserve">I want to talk about a fourth distinctive and then we'll hit the fifth one after the brunch. I want to talk about culturally relevant. </w:t>
      </w:r>
    </w:p>
    <w:p w14:paraId="77BDC983" w14:textId="77777777" w:rsidR="00D774C3" w:rsidRPr="00D774C3" w:rsidRDefault="00D774C3" w:rsidP="00D774C3">
      <w:pPr>
        <w:spacing w:line="276" w:lineRule="auto"/>
        <w:rPr>
          <w:rFonts w:ascii="Calibri" w:hAnsi="Calibri"/>
        </w:rPr>
      </w:pPr>
    </w:p>
    <w:p w14:paraId="46E899D4" w14:textId="0663C0CE" w:rsidR="00D774C3" w:rsidRPr="00D774C3" w:rsidRDefault="00D774C3" w:rsidP="00D774C3">
      <w:pPr>
        <w:spacing w:line="276" w:lineRule="auto"/>
        <w:rPr>
          <w:rFonts w:ascii="Calibri" w:hAnsi="Calibri"/>
        </w:rPr>
      </w:pPr>
      <w:r w:rsidRPr="00D774C3">
        <w:rPr>
          <w:rFonts w:ascii="Calibri" w:hAnsi="Calibri"/>
        </w:rPr>
        <w:t>This week, one of my college buddies’ dad passed away</w:t>
      </w:r>
      <w:r w:rsidR="009F14EB">
        <w:rPr>
          <w:rFonts w:ascii="Calibri" w:hAnsi="Calibri"/>
        </w:rPr>
        <w:t xml:space="preserve"> and </w:t>
      </w:r>
      <w:r w:rsidRPr="00D774C3">
        <w:rPr>
          <w:rFonts w:ascii="Calibri" w:hAnsi="Calibri"/>
        </w:rPr>
        <w:t>I went to the funeral. My buddy is a pastor, so he was talking about his dad. I was just sitting there. Funerals are interesting. I don't know if you go to any funerals, but</w:t>
      </w:r>
      <w:r w:rsidR="009F14EB">
        <w:rPr>
          <w:rFonts w:ascii="Calibri" w:hAnsi="Calibri"/>
        </w:rPr>
        <w:t xml:space="preserve">, </w:t>
      </w:r>
      <w:r w:rsidRPr="00D774C3">
        <w:rPr>
          <w:rFonts w:ascii="Calibri" w:hAnsi="Calibri"/>
        </w:rPr>
        <w:t xml:space="preserve">for whatever reason, I seem to have attended several the last few years and last few months. You talk about that person's impact and legacy. People share memories. I was sitting there listening to my friend talk about his dad and I thought, “I wonder what people are going to say about me when I die? Will people remember me for something? I hope that they would, but if so, what would it be?” I think there's a desire in the heart of every person to make a difference, to feel like we made some contribution to the world and had some type of significance in our life. I want to talk to you </w:t>
      </w:r>
      <w:r w:rsidR="009F14EB">
        <w:rPr>
          <w:rFonts w:ascii="Calibri" w:hAnsi="Calibri"/>
        </w:rPr>
        <w:t xml:space="preserve">today </w:t>
      </w:r>
      <w:r w:rsidRPr="00D774C3">
        <w:rPr>
          <w:rFonts w:ascii="Calibri" w:hAnsi="Calibri"/>
        </w:rPr>
        <w:t xml:space="preserve">about how we can discover that. </w:t>
      </w:r>
    </w:p>
    <w:p w14:paraId="646241CA" w14:textId="77777777" w:rsidR="00D774C3" w:rsidRPr="00D774C3" w:rsidRDefault="00D774C3" w:rsidP="00D774C3">
      <w:pPr>
        <w:spacing w:line="276" w:lineRule="auto"/>
        <w:rPr>
          <w:rFonts w:ascii="Calibri" w:hAnsi="Calibri"/>
        </w:rPr>
      </w:pPr>
    </w:p>
    <w:p w14:paraId="2882D22D" w14:textId="77777777" w:rsidR="00D774C3" w:rsidRPr="00D774C3" w:rsidRDefault="00D774C3" w:rsidP="00D774C3">
      <w:pPr>
        <w:spacing w:line="276" w:lineRule="auto"/>
        <w:rPr>
          <w:rFonts w:ascii="Calibri" w:hAnsi="Calibri"/>
        </w:rPr>
      </w:pPr>
      <w:r w:rsidRPr="00D774C3">
        <w:rPr>
          <w:rFonts w:ascii="Calibri" w:hAnsi="Calibri"/>
        </w:rPr>
        <w:t xml:space="preserve">I believe that the Apostle Paul talked about that in 1 Corinthians 9. Ultimately, one of the greatest things that we can do is point people to Jesus. That can happen through our words or deeds. It can happen directly or indirectly. Pointing people to Jesus is maybe the most substantial thing that our life could ever be about. </w:t>
      </w:r>
    </w:p>
    <w:p w14:paraId="3DC5E27D" w14:textId="77777777" w:rsidR="00D774C3" w:rsidRPr="00D774C3" w:rsidRDefault="00D774C3" w:rsidP="00D774C3">
      <w:pPr>
        <w:spacing w:line="276" w:lineRule="auto"/>
        <w:rPr>
          <w:rFonts w:ascii="Calibri" w:hAnsi="Calibri"/>
        </w:rPr>
      </w:pPr>
    </w:p>
    <w:p w14:paraId="6B8E9C97" w14:textId="77777777" w:rsidR="00D774C3" w:rsidRPr="00D774C3" w:rsidRDefault="00D774C3" w:rsidP="00D774C3">
      <w:pPr>
        <w:spacing w:line="276" w:lineRule="auto"/>
        <w:rPr>
          <w:rFonts w:ascii="Calibri" w:hAnsi="Calibri"/>
        </w:rPr>
      </w:pPr>
      <w:r w:rsidRPr="00D774C3">
        <w:rPr>
          <w:rFonts w:ascii="Calibri" w:hAnsi="Calibri"/>
        </w:rPr>
        <w:t xml:space="preserve">Today as we're talking about Edge Church, we're also talking about your life. I hope people remember you well and I hope people say, “She pointed me to Jesus.” I hope people remember our church well. I hope people come to Edge Church and say, “I don't remember all the stuff that they did, but I remember that those people pointed me to Jesus.” If we do that, we did a great thing. </w:t>
      </w:r>
    </w:p>
    <w:p w14:paraId="591A3C1F" w14:textId="77777777" w:rsidR="00D774C3" w:rsidRPr="00D774C3" w:rsidRDefault="00D774C3" w:rsidP="00D774C3">
      <w:pPr>
        <w:spacing w:line="276" w:lineRule="auto"/>
        <w:rPr>
          <w:rFonts w:ascii="Calibri" w:hAnsi="Calibri"/>
        </w:rPr>
      </w:pPr>
    </w:p>
    <w:p w14:paraId="5E81676C" w14:textId="1F8BDE1B" w:rsidR="00D774C3" w:rsidRPr="00D774C3" w:rsidRDefault="00D774C3" w:rsidP="00D774C3">
      <w:pPr>
        <w:spacing w:line="276" w:lineRule="auto"/>
        <w:rPr>
          <w:rFonts w:ascii="Calibri" w:hAnsi="Calibri"/>
        </w:rPr>
      </w:pPr>
      <w:r w:rsidRPr="00D774C3">
        <w:rPr>
          <w:rFonts w:ascii="Calibri" w:hAnsi="Calibri"/>
        </w:rPr>
        <w:t xml:space="preserve">It’s with all that in mind that Paul writes to the Corinthian church </w:t>
      </w:r>
      <w:r w:rsidR="00CE711B" w:rsidRPr="00D774C3">
        <w:rPr>
          <w:rFonts w:ascii="Calibri" w:hAnsi="Calibri"/>
        </w:rPr>
        <w:t xml:space="preserve">in 1 Corinthians 9 </w:t>
      </w:r>
      <w:r w:rsidRPr="00D774C3">
        <w:rPr>
          <w:rFonts w:ascii="Calibri" w:hAnsi="Calibri"/>
        </w:rPr>
        <w:t xml:space="preserve">a powerful passage about having a culturally relevant ministry. The reason that we need to be culturally </w:t>
      </w:r>
      <w:r w:rsidRPr="00D774C3">
        <w:rPr>
          <w:rFonts w:ascii="Calibri" w:hAnsi="Calibri"/>
        </w:rPr>
        <w:lastRenderedPageBreak/>
        <w:t xml:space="preserve">relevant is because we want to make a difference. </w:t>
      </w:r>
      <w:r w:rsidR="00CE711B">
        <w:rPr>
          <w:rFonts w:ascii="Calibri" w:hAnsi="Calibri"/>
        </w:rPr>
        <w:t xml:space="preserve">Pointing </w:t>
      </w:r>
      <w:r w:rsidRPr="00D774C3">
        <w:rPr>
          <w:rFonts w:ascii="Calibri" w:hAnsi="Calibri"/>
        </w:rPr>
        <w:t>people to Christ is the most significant thing we could do</w:t>
      </w:r>
      <w:r w:rsidR="00CE711B">
        <w:rPr>
          <w:rFonts w:ascii="Calibri" w:hAnsi="Calibri"/>
        </w:rPr>
        <w:t xml:space="preserve"> to make a difference and contribute to the world</w:t>
      </w:r>
      <w:r w:rsidRPr="00D774C3">
        <w:rPr>
          <w:rFonts w:ascii="Calibri" w:hAnsi="Calibri"/>
        </w:rPr>
        <w:t xml:space="preserve">. </w:t>
      </w:r>
    </w:p>
    <w:p w14:paraId="2569853C" w14:textId="77777777" w:rsidR="00D774C3" w:rsidRPr="00D774C3" w:rsidRDefault="00D774C3" w:rsidP="00D774C3">
      <w:pPr>
        <w:spacing w:line="276" w:lineRule="auto"/>
        <w:rPr>
          <w:rFonts w:ascii="Calibri" w:hAnsi="Calibri"/>
        </w:rPr>
      </w:pPr>
    </w:p>
    <w:p w14:paraId="5C2910F5" w14:textId="53D46462" w:rsidR="00D774C3" w:rsidRPr="00D774C3" w:rsidRDefault="00D774C3" w:rsidP="00D774C3">
      <w:pPr>
        <w:spacing w:line="276" w:lineRule="auto"/>
        <w:rPr>
          <w:rFonts w:ascii="Calibri" w:hAnsi="Calibri"/>
        </w:rPr>
      </w:pPr>
      <w:r w:rsidRPr="00D774C3">
        <w:rPr>
          <w:rFonts w:ascii="Calibri" w:hAnsi="Calibri"/>
        </w:rPr>
        <w:t xml:space="preserve">Now let's look at these things that Paul writes in 1 Corinthians 9. </w:t>
      </w:r>
    </w:p>
    <w:p w14:paraId="2E7C6FC1" w14:textId="77777777" w:rsidR="00D774C3" w:rsidRPr="00D774C3" w:rsidRDefault="00D774C3" w:rsidP="00D774C3">
      <w:pPr>
        <w:spacing w:line="276" w:lineRule="auto"/>
        <w:rPr>
          <w:rFonts w:ascii="Calibri" w:hAnsi="Calibri"/>
        </w:rPr>
      </w:pPr>
    </w:p>
    <w:p w14:paraId="76D81667" w14:textId="77777777" w:rsidR="00D774C3" w:rsidRPr="00D774C3" w:rsidRDefault="00D774C3" w:rsidP="00D774C3">
      <w:pPr>
        <w:spacing w:line="276" w:lineRule="auto"/>
        <w:rPr>
          <w:rFonts w:ascii="Calibri" w:hAnsi="Calibri"/>
        </w:rPr>
      </w:pPr>
      <w:r w:rsidRPr="00D774C3">
        <w:rPr>
          <w:rFonts w:ascii="Calibri" w:hAnsi="Calibri"/>
        </w:rPr>
        <w:t>“Although I am free from all and not anyone’s slave, I have made myself a slave to everyone, in order to win more people” (1 Corinthians 9:19).</w:t>
      </w:r>
    </w:p>
    <w:p w14:paraId="5AE05EB5" w14:textId="77777777" w:rsidR="00D774C3" w:rsidRPr="00D774C3" w:rsidRDefault="00D774C3" w:rsidP="00D774C3">
      <w:pPr>
        <w:spacing w:line="276" w:lineRule="auto"/>
        <w:rPr>
          <w:rFonts w:ascii="Calibri" w:hAnsi="Calibri"/>
        </w:rPr>
      </w:pPr>
    </w:p>
    <w:p w14:paraId="6C9E382B" w14:textId="0F00823C" w:rsidR="00D774C3" w:rsidRPr="00D774C3" w:rsidRDefault="00D774C3" w:rsidP="00D774C3">
      <w:pPr>
        <w:spacing w:line="276" w:lineRule="auto"/>
        <w:rPr>
          <w:rFonts w:ascii="Calibri" w:hAnsi="Calibri"/>
        </w:rPr>
      </w:pPr>
      <w:r w:rsidRPr="00D774C3">
        <w:rPr>
          <w:rFonts w:ascii="Calibri" w:hAnsi="Calibri"/>
        </w:rPr>
        <w:t xml:space="preserve">Paul talks about three things in this passage </w:t>
      </w:r>
      <w:r w:rsidR="00CE711B">
        <w:rPr>
          <w:rFonts w:ascii="Calibri" w:hAnsi="Calibri"/>
        </w:rPr>
        <w:t>that</w:t>
      </w:r>
      <w:r w:rsidRPr="00D774C3">
        <w:rPr>
          <w:rFonts w:ascii="Calibri" w:hAnsi="Calibri"/>
        </w:rPr>
        <w:t xml:space="preserve"> have </w:t>
      </w:r>
      <w:r w:rsidR="00CE711B">
        <w:rPr>
          <w:rFonts w:ascii="Calibri" w:hAnsi="Calibri"/>
        </w:rPr>
        <w:t xml:space="preserve">to do </w:t>
      </w:r>
      <w:r w:rsidRPr="00D774C3">
        <w:rPr>
          <w:rFonts w:ascii="Calibri" w:hAnsi="Calibri"/>
        </w:rPr>
        <w:t xml:space="preserve">with ministry. They have a lot to do with living by faith, but they have a lot to do with ministry too. </w:t>
      </w:r>
    </w:p>
    <w:p w14:paraId="0CDDB17A" w14:textId="77777777" w:rsidR="00D774C3" w:rsidRPr="00D774C3" w:rsidRDefault="00D774C3" w:rsidP="00D774C3">
      <w:pPr>
        <w:spacing w:line="276" w:lineRule="auto"/>
        <w:rPr>
          <w:rFonts w:ascii="Calibri" w:hAnsi="Calibri"/>
          <w:b/>
          <w:bCs/>
        </w:rPr>
      </w:pPr>
    </w:p>
    <w:p w14:paraId="2FEE3F5B" w14:textId="77777777" w:rsidR="00D774C3" w:rsidRPr="00D774C3" w:rsidRDefault="00D774C3" w:rsidP="00D774C3">
      <w:pPr>
        <w:spacing w:line="276" w:lineRule="auto"/>
        <w:rPr>
          <w:rFonts w:ascii="Calibri" w:hAnsi="Calibri"/>
          <w:b/>
          <w:bCs/>
        </w:rPr>
      </w:pPr>
      <w:r w:rsidRPr="00D774C3">
        <w:rPr>
          <w:rFonts w:ascii="Calibri" w:hAnsi="Calibri"/>
          <w:b/>
          <w:bCs/>
        </w:rPr>
        <w:t>1. Service</w:t>
      </w:r>
    </w:p>
    <w:p w14:paraId="62015C13" w14:textId="77777777" w:rsidR="00D774C3" w:rsidRPr="00D774C3" w:rsidRDefault="00D774C3" w:rsidP="00D774C3">
      <w:pPr>
        <w:spacing w:line="276" w:lineRule="auto"/>
        <w:rPr>
          <w:rFonts w:ascii="Calibri" w:hAnsi="Calibri"/>
        </w:rPr>
      </w:pPr>
    </w:p>
    <w:p w14:paraId="489198E3" w14:textId="77777777" w:rsidR="00CE711B" w:rsidRDefault="00D774C3" w:rsidP="00D774C3">
      <w:pPr>
        <w:spacing w:line="276" w:lineRule="auto"/>
        <w:rPr>
          <w:rFonts w:ascii="Calibri" w:hAnsi="Calibri"/>
        </w:rPr>
      </w:pPr>
      <w:r w:rsidRPr="00D774C3">
        <w:rPr>
          <w:rFonts w:ascii="Calibri" w:hAnsi="Calibri"/>
        </w:rPr>
        <w:t xml:space="preserve">If you want to have a legacy, if you want people to remember you well, if you want to make a difference – service. Service is the first thing that Paul talks about. </w:t>
      </w:r>
    </w:p>
    <w:p w14:paraId="4D3A1B6D" w14:textId="77777777" w:rsidR="00CE711B" w:rsidRDefault="00CE711B" w:rsidP="00D774C3">
      <w:pPr>
        <w:spacing w:line="276" w:lineRule="auto"/>
        <w:rPr>
          <w:rFonts w:ascii="Calibri" w:hAnsi="Calibri"/>
        </w:rPr>
      </w:pPr>
    </w:p>
    <w:p w14:paraId="443616CE" w14:textId="77777777" w:rsidR="00CE711B" w:rsidRDefault="00D774C3" w:rsidP="00D774C3">
      <w:pPr>
        <w:spacing w:line="276" w:lineRule="auto"/>
        <w:rPr>
          <w:rFonts w:ascii="Calibri" w:hAnsi="Calibri"/>
        </w:rPr>
      </w:pPr>
      <w:r w:rsidRPr="00D774C3">
        <w:rPr>
          <w:rFonts w:ascii="Calibri" w:hAnsi="Calibri"/>
        </w:rPr>
        <w:t>“I am free from all and not anyone's slave, but I've made myself a slave in order to win more people”</w:t>
      </w:r>
      <w:r w:rsidR="00CE711B">
        <w:rPr>
          <w:rFonts w:ascii="Calibri" w:hAnsi="Calibri"/>
        </w:rPr>
        <w:t xml:space="preserve"> (1 Corinthians 9:19).</w:t>
      </w:r>
      <w:r w:rsidRPr="00D774C3">
        <w:rPr>
          <w:rFonts w:ascii="Calibri" w:hAnsi="Calibri"/>
        </w:rPr>
        <w:t xml:space="preserve"> </w:t>
      </w:r>
    </w:p>
    <w:p w14:paraId="5E8C56D4" w14:textId="77777777" w:rsidR="00CE711B" w:rsidRDefault="00CE711B" w:rsidP="00D774C3">
      <w:pPr>
        <w:spacing w:line="276" w:lineRule="auto"/>
        <w:rPr>
          <w:rFonts w:ascii="Calibri" w:hAnsi="Calibri"/>
        </w:rPr>
      </w:pPr>
    </w:p>
    <w:p w14:paraId="693632D2" w14:textId="0857849B" w:rsidR="00D774C3" w:rsidRPr="00D774C3" w:rsidRDefault="00D774C3" w:rsidP="00D774C3">
      <w:pPr>
        <w:spacing w:line="276" w:lineRule="auto"/>
        <w:rPr>
          <w:rFonts w:ascii="Calibri" w:hAnsi="Calibri"/>
        </w:rPr>
      </w:pPr>
      <w:r w:rsidRPr="00D774C3">
        <w:rPr>
          <w:rFonts w:ascii="Calibri" w:hAnsi="Calibri"/>
        </w:rPr>
        <w:t xml:space="preserve">He uses this word </w:t>
      </w:r>
      <w:r w:rsidR="00CE711B">
        <w:rPr>
          <w:rFonts w:ascii="Calibri" w:hAnsi="Calibri"/>
        </w:rPr>
        <w:t>“</w:t>
      </w:r>
      <w:proofErr w:type="spellStart"/>
      <w:r w:rsidR="00CE711B">
        <w:rPr>
          <w:rFonts w:ascii="Calibri" w:hAnsi="Calibri"/>
        </w:rPr>
        <w:t>doulos</w:t>
      </w:r>
      <w:proofErr w:type="spellEnd"/>
      <w:r w:rsidR="00CE711B">
        <w:rPr>
          <w:rFonts w:ascii="Calibri" w:hAnsi="Calibri"/>
        </w:rPr>
        <w:t xml:space="preserve">” </w:t>
      </w:r>
      <w:r w:rsidRPr="00D774C3">
        <w:rPr>
          <w:rFonts w:ascii="Calibri" w:hAnsi="Calibri"/>
        </w:rPr>
        <w:t>in the language of the New Testament,</w:t>
      </w:r>
      <w:r w:rsidR="00CE711B">
        <w:rPr>
          <w:rFonts w:ascii="Calibri" w:hAnsi="Calibri"/>
        </w:rPr>
        <w:t xml:space="preserve"> </w:t>
      </w:r>
      <w:r w:rsidRPr="00D774C3">
        <w:rPr>
          <w:rFonts w:ascii="Calibri" w:hAnsi="Calibri"/>
        </w:rPr>
        <w:t xml:space="preserve">which means a slave. Paul says, “I'm not a slave, but I've made myself a slave because I wanted to serve people. When I serve people, I can win people to Christ.” He's talking about service. </w:t>
      </w:r>
    </w:p>
    <w:p w14:paraId="5F488E09" w14:textId="77777777" w:rsidR="00D774C3" w:rsidRPr="00D774C3" w:rsidRDefault="00D774C3" w:rsidP="00D774C3">
      <w:pPr>
        <w:spacing w:line="276" w:lineRule="auto"/>
        <w:rPr>
          <w:rFonts w:ascii="Calibri" w:hAnsi="Calibri"/>
        </w:rPr>
      </w:pPr>
    </w:p>
    <w:p w14:paraId="115DDFD0" w14:textId="77777777" w:rsidR="00CE711B" w:rsidRDefault="00D774C3" w:rsidP="00D774C3">
      <w:pPr>
        <w:spacing w:line="276" w:lineRule="auto"/>
        <w:rPr>
          <w:rFonts w:ascii="Calibri" w:hAnsi="Calibri"/>
        </w:rPr>
      </w:pPr>
      <w:r w:rsidRPr="00D774C3">
        <w:rPr>
          <w:rFonts w:ascii="Calibri" w:hAnsi="Calibri"/>
        </w:rPr>
        <w:t xml:space="preserve">How can we have a legacy and an impact on the city of Austin? Service. Serve people. Love people. Help people. We don't have to. We're not forced to be slaves. </w:t>
      </w:r>
    </w:p>
    <w:p w14:paraId="4DAED3F8" w14:textId="77777777" w:rsidR="00CE711B" w:rsidRDefault="00CE711B" w:rsidP="00D774C3">
      <w:pPr>
        <w:spacing w:line="276" w:lineRule="auto"/>
        <w:rPr>
          <w:rFonts w:ascii="Calibri" w:hAnsi="Calibri"/>
        </w:rPr>
      </w:pPr>
    </w:p>
    <w:p w14:paraId="77584443" w14:textId="25B58124" w:rsidR="00CE711B" w:rsidRDefault="00D774C3" w:rsidP="00D774C3">
      <w:pPr>
        <w:spacing w:line="276" w:lineRule="auto"/>
        <w:rPr>
          <w:rFonts w:ascii="Calibri" w:hAnsi="Calibri"/>
        </w:rPr>
      </w:pPr>
      <w:r w:rsidRPr="00D774C3">
        <w:rPr>
          <w:rFonts w:ascii="Calibri" w:hAnsi="Calibri"/>
        </w:rPr>
        <w:t>Paul said</w:t>
      </w:r>
      <w:r w:rsidR="00CE711B">
        <w:rPr>
          <w:rFonts w:ascii="Calibri" w:hAnsi="Calibri"/>
        </w:rPr>
        <w:t>, “T</w:t>
      </w:r>
      <w:r w:rsidRPr="00D774C3">
        <w:rPr>
          <w:rFonts w:ascii="Calibri" w:hAnsi="Calibri"/>
        </w:rPr>
        <w:t>his is voluntary. I desire to do this. I want to be a servant. Nobody made me be a servant. I'm not doing this out of obligation. I serve other people because I desire to be spiritually fruitful. If I'm spiritually fruitful, I'm winning people.</w:t>
      </w:r>
      <w:r w:rsidR="00CE711B">
        <w:rPr>
          <w:rFonts w:ascii="Calibri" w:hAnsi="Calibri"/>
        </w:rPr>
        <w:t>”</w:t>
      </w:r>
      <w:r w:rsidRPr="00D774C3">
        <w:rPr>
          <w:rFonts w:ascii="Calibri" w:hAnsi="Calibri"/>
        </w:rPr>
        <w:t xml:space="preserve"> He uses this term </w:t>
      </w:r>
      <w:r w:rsidR="00CE711B">
        <w:rPr>
          <w:rFonts w:ascii="Calibri" w:hAnsi="Calibri"/>
        </w:rPr>
        <w:t>“</w:t>
      </w:r>
      <w:r w:rsidRPr="00D774C3">
        <w:rPr>
          <w:rFonts w:ascii="Calibri" w:hAnsi="Calibri"/>
        </w:rPr>
        <w:t>bondservant.</w:t>
      </w:r>
      <w:r w:rsidR="00CE711B">
        <w:rPr>
          <w:rFonts w:ascii="Calibri" w:hAnsi="Calibri"/>
        </w:rPr>
        <w:t>”</w:t>
      </w:r>
      <w:r w:rsidRPr="00D774C3">
        <w:rPr>
          <w:rFonts w:ascii="Calibri" w:hAnsi="Calibri"/>
        </w:rPr>
        <w:t xml:space="preserve"> Slaves are willing to do tasks nobody else wants to do. Slaves are humble and slaves esteem others. He’s talking about all of this. </w:t>
      </w:r>
    </w:p>
    <w:p w14:paraId="7498390B" w14:textId="77777777" w:rsidR="00CE711B" w:rsidRDefault="00CE711B" w:rsidP="00D774C3">
      <w:pPr>
        <w:spacing w:line="276" w:lineRule="auto"/>
        <w:rPr>
          <w:rFonts w:ascii="Calibri" w:hAnsi="Calibri"/>
        </w:rPr>
      </w:pPr>
    </w:p>
    <w:p w14:paraId="430350B5" w14:textId="103FA48C" w:rsidR="00D774C3" w:rsidRPr="00D774C3" w:rsidRDefault="00D774C3" w:rsidP="00D774C3">
      <w:pPr>
        <w:spacing w:line="276" w:lineRule="auto"/>
        <w:rPr>
          <w:rFonts w:ascii="Calibri" w:hAnsi="Calibri"/>
        </w:rPr>
      </w:pPr>
      <w:r w:rsidRPr="00D774C3">
        <w:rPr>
          <w:rFonts w:ascii="Calibri" w:hAnsi="Calibri"/>
        </w:rPr>
        <w:t xml:space="preserve">Paul's words challenge us to break free from selfishness and embrace a lifestyle of sacrificial service. True service requires us to lay down our own desires and conveniences for the sake of others, embodying the love and compassion of Christ in all that we do. </w:t>
      </w:r>
    </w:p>
    <w:p w14:paraId="713BFDD4" w14:textId="77777777" w:rsidR="00D774C3" w:rsidRPr="00D774C3" w:rsidRDefault="00D774C3" w:rsidP="00D774C3">
      <w:pPr>
        <w:spacing w:line="276" w:lineRule="auto"/>
        <w:rPr>
          <w:rFonts w:ascii="Calibri" w:hAnsi="Calibri"/>
        </w:rPr>
      </w:pPr>
    </w:p>
    <w:p w14:paraId="25859232" w14:textId="4B804181" w:rsidR="00D774C3" w:rsidRPr="00D774C3" w:rsidRDefault="00D774C3" w:rsidP="00D774C3">
      <w:pPr>
        <w:spacing w:line="276" w:lineRule="auto"/>
        <w:rPr>
          <w:rFonts w:ascii="Calibri" w:hAnsi="Calibri"/>
        </w:rPr>
      </w:pPr>
      <w:r w:rsidRPr="00D774C3">
        <w:rPr>
          <w:rFonts w:ascii="Calibri" w:hAnsi="Calibri"/>
        </w:rPr>
        <w:lastRenderedPageBreak/>
        <w:t>Some examples of that might be something like meeting your neighbors. How many of you have some neighbors right around your house? We had some guys move next door a couple months ago. Zayne went over and mowed their yard. I think they ended up paying him (which was nice for him too). There are people we can serve. There are people around us</w:t>
      </w:r>
      <w:r w:rsidR="0073277B">
        <w:rPr>
          <w:rFonts w:ascii="Calibri" w:hAnsi="Calibri"/>
        </w:rPr>
        <w:t>. M</w:t>
      </w:r>
      <w:r w:rsidRPr="00D774C3">
        <w:rPr>
          <w:rFonts w:ascii="Calibri" w:hAnsi="Calibri"/>
        </w:rPr>
        <w:t>aybe it's your neighbor</w:t>
      </w:r>
      <w:r w:rsidR="0073277B">
        <w:rPr>
          <w:rFonts w:ascii="Calibri" w:hAnsi="Calibri"/>
        </w:rPr>
        <w:t xml:space="preserve"> – </w:t>
      </w:r>
      <w:r w:rsidRPr="00D774C3">
        <w:rPr>
          <w:rFonts w:ascii="Calibri" w:hAnsi="Calibri"/>
        </w:rPr>
        <w:t xml:space="preserve">somebody who lives in your apartment </w:t>
      </w:r>
      <w:r w:rsidR="007077AB">
        <w:rPr>
          <w:rFonts w:ascii="Calibri" w:hAnsi="Calibri"/>
        </w:rPr>
        <w:t xml:space="preserve">building </w:t>
      </w:r>
      <w:r w:rsidRPr="00D774C3">
        <w:rPr>
          <w:rFonts w:ascii="Calibri" w:hAnsi="Calibri"/>
        </w:rPr>
        <w:t xml:space="preserve">or in your community. </w:t>
      </w:r>
    </w:p>
    <w:p w14:paraId="10465C76" w14:textId="77777777" w:rsidR="00D774C3" w:rsidRPr="00D774C3" w:rsidRDefault="00D774C3" w:rsidP="00D774C3">
      <w:pPr>
        <w:spacing w:line="276" w:lineRule="auto"/>
        <w:rPr>
          <w:rFonts w:ascii="Calibri" w:hAnsi="Calibri"/>
        </w:rPr>
      </w:pPr>
    </w:p>
    <w:p w14:paraId="7655DB9A" w14:textId="2547F122" w:rsidR="00D774C3" w:rsidRPr="00D774C3" w:rsidRDefault="00D774C3" w:rsidP="00D774C3">
      <w:pPr>
        <w:spacing w:line="276" w:lineRule="auto"/>
        <w:rPr>
          <w:rFonts w:ascii="Calibri" w:hAnsi="Calibri"/>
        </w:rPr>
      </w:pPr>
      <w:r w:rsidRPr="00D774C3">
        <w:rPr>
          <w:rFonts w:ascii="Calibri" w:hAnsi="Calibri"/>
        </w:rPr>
        <w:t xml:space="preserve">We took a group of baskets to some teachers at a local elementary school and we donated these prizes for when kids have good behavior. I don't know what they call it. A treasure box or something like that. Sounds fun. I want to go back to elementary school. We took </w:t>
      </w:r>
      <w:r w:rsidR="007077AB">
        <w:rPr>
          <w:rFonts w:ascii="Calibri" w:hAnsi="Calibri"/>
        </w:rPr>
        <w:t>ten</w:t>
      </w:r>
      <w:r w:rsidRPr="00D774C3">
        <w:rPr>
          <w:rFonts w:ascii="Calibri" w:hAnsi="Calibri"/>
        </w:rPr>
        <w:t xml:space="preserve"> of those big baskets to a group of teachers at an elementary school. We were just serving. We weren't there to baptize people. We weren't really there to preach or sing. We just showed up, we made a presentation, we served. In the course of that, it was kind of interesting because one of the teachers said, “I'm looking for a church. Can I come?” It’s amazing how God opens doors when you serve people. </w:t>
      </w:r>
    </w:p>
    <w:p w14:paraId="56D6A0C0" w14:textId="77777777" w:rsidR="00D774C3" w:rsidRPr="00D774C3" w:rsidRDefault="00D774C3" w:rsidP="00D774C3">
      <w:pPr>
        <w:spacing w:line="276" w:lineRule="auto"/>
        <w:rPr>
          <w:rFonts w:ascii="Calibri" w:hAnsi="Calibri"/>
        </w:rPr>
      </w:pPr>
    </w:p>
    <w:p w14:paraId="02E1BEB2" w14:textId="77777777" w:rsidR="00D774C3" w:rsidRPr="00D774C3" w:rsidRDefault="00D774C3" w:rsidP="00D774C3">
      <w:pPr>
        <w:spacing w:line="276" w:lineRule="auto"/>
        <w:rPr>
          <w:rFonts w:ascii="Calibri" w:hAnsi="Calibri"/>
        </w:rPr>
      </w:pPr>
      <w:r w:rsidRPr="00D774C3">
        <w:rPr>
          <w:rFonts w:ascii="Calibri" w:hAnsi="Calibri"/>
        </w:rPr>
        <w:t xml:space="preserve">I believe service is both ancient and modern. It still works today. If you want to reach people for Christ, just start serving people. You may not have all the explanations, you may not know how to defend every point of Christian theology, but you can serve people. God will open hearts and God will open doors as you serve. </w:t>
      </w:r>
    </w:p>
    <w:p w14:paraId="295D5715" w14:textId="77777777" w:rsidR="00D774C3" w:rsidRPr="00D774C3" w:rsidRDefault="00D774C3" w:rsidP="00D774C3">
      <w:pPr>
        <w:spacing w:line="276" w:lineRule="auto"/>
        <w:rPr>
          <w:rFonts w:ascii="Calibri" w:hAnsi="Calibri"/>
        </w:rPr>
      </w:pPr>
    </w:p>
    <w:p w14:paraId="7CE27EBE" w14:textId="563E0D28" w:rsidR="00D774C3" w:rsidRPr="00D774C3" w:rsidRDefault="00D774C3" w:rsidP="00D774C3">
      <w:pPr>
        <w:spacing w:line="276" w:lineRule="auto"/>
        <w:rPr>
          <w:rFonts w:ascii="Calibri" w:hAnsi="Calibri"/>
        </w:rPr>
      </w:pPr>
      <w:r w:rsidRPr="00D774C3">
        <w:rPr>
          <w:rFonts w:ascii="Calibri" w:hAnsi="Calibri"/>
        </w:rPr>
        <w:t>Our church is a church of service. We are looking to help others. When all those people come in on the 29</w:t>
      </w:r>
      <w:r w:rsidRPr="00D774C3">
        <w:rPr>
          <w:rFonts w:ascii="Calibri" w:hAnsi="Calibri"/>
          <w:vertAlign w:val="superscript"/>
        </w:rPr>
        <w:t>th</w:t>
      </w:r>
      <w:r w:rsidRPr="00D774C3">
        <w:rPr>
          <w:rFonts w:ascii="Calibri" w:hAnsi="Calibri"/>
        </w:rPr>
        <w:t xml:space="preserve">, we want to serve. We want to create such a powerful experience for people that when they come in they say, “I've never experienced anything like this. Those people were serving. They were showing us where to go. They were helping us. They were praying for us. They were doing whatever they could do to try to make our experience the best it could be.” In doing that, we win people. It starts with service. </w:t>
      </w:r>
    </w:p>
    <w:p w14:paraId="1825461F" w14:textId="77777777" w:rsidR="00D774C3" w:rsidRPr="00D774C3" w:rsidRDefault="00D774C3" w:rsidP="00D774C3">
      <w:pPr>
        <w:spacing w:line="276" w:lineRule="auto"/>
        <w:rPr>
          <w:rFonts w:ascii="Calibri" w:hAnsi="Calibri"/>
        </w:rPr>
      </w:pPr>
    </w:p>
    <w:p w14:paraId="68FFD9EB" w14:textId="794B990A" w:rsidR="00D774C3" w:rsidRPr="00D774C3" w:rsidRDefault="00D774C3" w:rsidP="00D774C3">
      <w:pPr>
        <w:spacing w:line="276" w:lineRule="auto"/>
        <w:rPr>
          <w:rFonts w:ascii="Calibri" w:hAnsi="Calibri"/>
        </w:rPr>
      </w:pPr>
      <w:r w:rsidRPr="00D774C3">
        <w:rPr>
          <w:rFonts w:ascii="Calibri" w:hAnsi="Calibri"/>
        </w:rPr>
        <w:t>Practicing service is also seen in our attitudes of forgiveness, grace</w:t>
      </w:r>
      <w:r w:rsidR="00CB2C81">
        <w:rPr>
          <w:rFonts w:ascii="Calibri" w:hAnsi="Calibri"/>
        </w:rPr>
        <w:t>,</w:t>
      </w:r>
      <w:r w:rsidRPr="00D774C3">
        <w:rPr>
          <w:rFonts w:ascii="Calibri" w:hAnsi="Calibri"/>
        </w:rPr>
        <w:t xml:space="preserve"> and humility with other people. We want to be a church that's looking to be a slave. We're esteeming other people. We're putting others first. The reason that I'm asking you to get there early (I know it's early and I know it's hard) is because you love people. You love the gospel. You want to make a difference. You want to make a contribution. You want to do something great for God. You want the house of God to be prepared. That's why we're hustling a little bit for the Lord. We're serving because we love people. This is the gospel. </w:t>
      </w:r>
    </w:p>
    <w:p w14:paraId="3A57F13A" w14:textId="77777777" w:rsidR="00D774C3" w:rsidRPr="00D774C3" w:rsidRDefault="00D774C3" w:rsidP="00D774C3">
      <w:pPr>
        <w:spacing w:line="276" w:lineRule="auto"/>
        <w:rPr>
          <w:rFonts w:ascii="Calibri" w:hAnsi="Calibri"/>
        </w:rPr>
      </w:pPr>
    </w:p>
    <w:p w14:paraId="5ACE0447" w14:textId="77777777" w:rsidR="00D774C3" w:rsidRPr="00D774C3" w:rsidRDefault="00D774C3" w:rsidP="00D774C3">
      <w:pPr>
        <w:spacing w:line="276" w:lineRule="auto"/>
        <w:rPr>
          <w:rFonts w:ascii="Calibri" w:hAnsi="Calibri"/>
          <w:b/>
          <w:bCs/>
        </w:rPr>
      </w:pPr>
      <w:r w:rsidRPr="00D774C3">
        <w:rPr>
          <w:rFonts w:ascii="Calibri" w:hAnsi="Calibri"/>
          <w:b/>
          <w:bCs/>
        </w:rPr>
        <w:t>2. Adapt</w:t>
      </w:r>
    </w:p>
    <w:p w14:paraId="2C86F934" w14:textId="77777777" w:rsidR="00D774C3" w:rsidRPr="00D774C3" w:rsidRDefault="00D774C3" w:rsidP="00D774C3">
      <w:pPr>
        <w:spacing w:line="276" w:lineRule="auto"/>
        <w:rPr>
          <w:rFonts w:ascii="Calibri" w:hAnsi="Calibri"/>
        </w:rPr>
      </w:pPr>
    </w:p>
    <w:p w14:paraId="5112F876" w14:textId="77777777" w:rsidR="00D774C3" w:rsidRPr="00D774C3" w:rsidRDefault="00D774C3" w:rsidP="00D774C3">
      <w:pPr>
        <w:spacing w:line="276" w:lineRule="auto"/>
        <w:rPr>
          <w:rFonts w:ascii="Calibri" w:hAnsi="Calibri"/>
        </w:rPr>
      </w:pPr>
      <w:r w:rsidRPr="00D774C3">
        <w:rPr>
          <w:rFonts w:ascii="Calibri" w:hAnsi="Calibri"/>
        </w:rPr>
        <w:lastRenderedPageBreak/>
        <w:t xml:space="preserve">The church will always be culturally relevant when it serves, but also when it adapts. </w:t>
      </w:r>
    </w:p>
    <w:p w14:paraId="5FD2A606" w14:textId="77777777" w:rsidR="00D774C3" w:rsidRPr="00D774C3" w:rsidRDefault="00D774C3" w:rsidP="00D774C3">
      <w:pPr>
        <w:spacing w:line="276" w:lineRule="auto"/>
        <w:rPr>
          <w:rFonts w:ascii="Calibri" w:hAnsi="Calibri"/>
        </w:rPr>
      </w:pPr>
    </w:p>
    <w:p w14:paraId="2F38283F" w14:textId="77777777" w:rsidR="00D774C3" w:rsidRPr="00D774C3" w:rsidRDefault="00D774C3" w:rsidP="00D774C3">
      <w:pPr>
        <w:spacing w:line="276" w:lineRule="auto"/>
        <w:rPr>
          <w:rFonts w:ascii="Calibri" w:hAnsi="Calibri"/>
        </w:rPr>
      </w:pPr>
      <w:r w:rsidRPr="00D774C3">
        <w:rPr>
          <w:rFonts w:ascii="Calibri" w:hAnsi="Calibri"/>
        </w:rPr>
        <w:t>“To the Jews I became like a Jew, to win Jews; to those under the law, like one under the law—though I myself am not under the law—to win those under the law. To those who are without the law, like one without the law—not being without God's law but within Christ's law—to win those without the law. To the weak I became weak, in order to win the weak. I have become all things to all people, so that I may by every possible means save some” (1 Corinthians 9:20-22).</w:t>
      </w:r>
    </w:p>
    <w:p w14:paraId="186CBA3A" w14:textId="77777777" w:rsidR="00D774C3" w:rsidRPr="00D774C3" w:rsidRDefault="00D774C3" w:rsidP="00D774C3">
      <w:pPr>
        <w:spacing w:line="276" w:lineRule="auto"/>
        <w:rPr>
          <w:rFonts w:ascii="Calibri" w:hAnsi="Calibri"/>
        </w:rPr>
      </w:pPr>
    </w:p>
    <w:p w14:paraId="364B33C7" w14:textId="77777777" w:rsidR="00071A8E" w:rsidRDefault="00D774C3" w:rsidP="00D774C3">
      <w:pPr>
        <w:spacing w:line="276" w:lineRule="auto"/>
        <w:rPr>
          <w:rFonts w:ascii="Calibri" w:hAnsi="Calibri"/>
        </w:rPr>
      </w:pPr>
      <w:r w:rsidRPr="00D774C3">
        <w:rPr>
          <w:rFonts w:ascii="Calibri" w:hAnsi="Calibri"/>
        </w:rPr>
        <w:t xml:space="preserve">Some of the words there are a little bit confusing. The big idea here that Paul saying is adaptation. </w:t>
      </w:r>
      <w:r w:rsidR="00071A8E">
        <w:rPr>
          <w:rFonts w:ascii="Calibri" w:hAnsi="Calibri"/>
        </w:rPr>
        <w:t>S</w:t>
      </w:r>
      <w:r w:rsidRPr="00D774C3">
        <w:rPr>
          <w:rFonts w:ascii="Calibri" w:hAnsi="Calibri"/>
        </w:rPr>
        <w:t>ome people are law followers. Those are the Jews. He says</w:t>
      </w:r>
      <w:r w:rsidR="00071A8E">
        <w:rPr>
          <w:rFonts w:ascii="Calibri" w:hAnsi="Calibri"/>
        </w:rPr>
        <w:t>, “W</w:t>
      </w:r>
      <w:r w:rsidRPr="00D774C3">
        <w:rPr>
          <w:rFonts w:ascii="Calibri" w:hAnsi="Calibri"/>
        </w:rPr>
        <w:t>hen I'm talking to Jewish people, I talk to people about Jewish stuff.</w:t>
      </w:r>
      <w:r w:rsidR="00071A8E">
        <w:rPr>
          <w:rFonts w:ascii="Calibri" w:hAnsi="Calibri"/>
        </w:rPr>
        <w:t>”</w:t>
      </w:r>
      <w:r w:rsidRPr="00D774C3">
        <w:rPr>
          <w:rFonts w:ascii="Calibri" w:hAnsi="Calibri"/>
        </w:rPr>
        <w:t xml:space="preserve"> </w:t>
      </w:r>
    </w:p>
    <w:p w14:paraId="00624153" w14:textId="77777777" w:rsidR="00071A8E" w:rsidRDefault="00071A8E" w:rsidP="00D774C3">
      <w:pPr>
        <w:spacing w:line="276" w:lineRule="auto"/>
        <w:rPr>
          <w:rFonts w:ascii="Calibri" w:hAnsi="Calibri"/>
        </w:rPr>
      </w:pPr>
    </w:p>
    <w:p w14:paraId="1E310589" w14:textId="666993EA" w:rsidR="00D774C3" w:rsidRPr="00D774C3" w:rsidRDefault="00D774C3" w:rsidP="00D774C3">
      <w:pPr>
        <w:spacing w:line="276" w:lineRule="auto"/>
        <w:rPr>
          <w:rFonts w:ascii="Calibri" w:hAnsi="Calibri"/>
        </w:rPr>
      </w:pPr>
      <w:r w:rsidRPr="00D774C3">
        <w:rPr>
          <w:rFonts w:ascii="Calibri" w:hAnsi="Calibri"/>
        </w:rPr>
        <w:t>Paul was trained as a Jewish scholar at the feet of Gamaliel. He was incredibly educated. When you read the Greek language that Paul wrote in</w:t>
      </w:r>
      <w:r w:rsidR="00071A8E">
        <w:rPr>
          <w:rFonts w:ascii="Calibri" w:hAnsi="Calibri"/>
        </w:rPr>
        <w:t xml:space="preserve"> </w:t>
      </w:r>
      <w:r w:rsidR="00071A8E" w:rsidRPr="00D774C3">
        <w:rPr>
          <w:rFonts w:ascii="Calibri" w:hAnsi="Calibri"/>
        </w:rPr>
        <w:t>(we studied this in seminary)</w:t>
      </w:r>
      <w:r w:rsidRPr="00D774C3">
        <w:rPr>
          <w:rFonts w:ascii="Calibri" w:hAnsi="Calibri"/>
        </w:rPr>
        <w:t>, some of the sentence structure is massive. It's super educated. It's super cerebral. When you read books of the Bible, like Peter and John,</w:t>
      </w:r>
      <w:r w:rsidR="00071A8E">
        <w:rPr>
          <w:rFonts w:ascii="Calibri" w:hAnsi="Calibri"/>
        </w:rPr>
        <w:t xml:space="preserve"> who </w:t>
      </w:r>
      <w:r w:rsidRPr="00D774C3">
        <w:rPr>
          <w:rFonts w:ascii="Calibri" w:hAnsi="Calibri"/>
        </w:rPr>
        <w:t>were fishermen</w:t>
      </w:r>
      <w:r w:rsidR="00071A8E">
        <w:rPr>
          <w:rFonts w:ascii="Calibri" w:hAnsi="Calibri"/>
        </w:rPr>
        <w:t>, t</w:t>
      </w:r>
      <w:r w:rsidRPr="00D774C3">
        <w:rPr>
          <w:rFonts w:ascii="Calibri" w:hAnsi="Calibri"/>
        </w:rPr>
        <w:t xml:space="preserve">heir sentence structure is like “Sam I am.” It’s very simple. Paul is educated. He's a smart guy. He reasons and rationalizes. He explains the gospel from a super educated and Jewish perspective. He's a Pharisee. He can argue the law. </w:t>
      </w:r>
      <w:r w:rsidR="00071A8E">
        <w:rPr>
          <w:rFonts w:ascii="Calibri" w:hAnsi="Calibri"/>
        </w:rPr>
        <w:t>He can put on his Jewish hat.</w:t>
      </w:r>
    </w:p>
    <w:p w14:paraId="59AE10AA" w14:textId="77777777" w:rsidR="00D774C3" w:rsidRPr="00D774C3" w:rsidRDefault="00D774C3" w:rsidP="00D774C3">
      <w:pPr>
        <w:spacing w:line="276" w:lineRule="auto"/>
        <w:rPr>
          <w:rFonts w:ascii="Calibri" w:hAnsi="Calibri"/>
        </w:rPr>
      </w:pPr>
    </w:p>
    <w:p w14:paraId="05C236EF" w14:textId="47712365" w:rsidR="00D774C3" w:rsidRPr="00D774C3" w:rsidRDefault="00D774C3" w:rsidP="00D774C3">
      <w:pPr>
        <w:spacing w:line="276" w:lineRule="auto"/>
        <w:rPr>
          <w:rFonts w:ascii="Calibri" w:hAnsi="Calibri"/>
        </w:rPr>
      </w:pPr>
      <w:r w:rsidRPr="00D774C3">
        <w:rPr>
          <w:rFonts w:ascii="Calibri" w:hAnsi="Calibri"/>
        </w:rPr>
        <w:t>He says</w:t>
      </w:r>
      <w:r w:rsidR="00071A8E">
        <w:rPr>
          <w:rFonts w:ascii="Calibri" w:hAnsi="Calibri"/>
        </w:rPr>
        <w:t>, “</w:t>
      </w:r>
      <w:r w:rsidRPr="00D774C3">
        <w:rPr>
          <w:rFonts w:ascii="Calibri" w:hAnsi="Calibri"/>
        </w:rPr>
        <w:t>If I'm talking to a pagan,</w:t>
      </w:r>
      <w:r w:rsidR="00071A8E">
        <w:rPr>
          <w:rFonts w:ascii="Calibri" w:hAnsi="Calibri"/>
        </w:rPr>
        <w:t>”</w:t>
      </w:r>
      <w:r w:rsidRPr="00D774C3">
        <w:rPr>
          <w:rFonts w:ascii="Calibri" w:hAnsi="Calibri"/>
        </w:rPr>
        <w:t xml:space="preserve"> somebody who doesn't follow the law (which is the second group he mentions there), </w:t>
      </w:r>
      <w:r w:rsidR="00071A8E">
        <w:rPr>
          <w:rFonts w:ascii="Calibri" w:hAnsi="Calibri"/>
        </w:rPr>
        <w:t>“</w:t>
      </w:r>
      <w:r w:rsidRPr="00D774C3">
        <w:rPr>
          <w:rFonts w:ascii="Calibri" w:hAnsi="Calibri"/>
        </w:rPr>
        <w:t>I can talk some pagan stuff.</w:t>
      </w:r>
      <w:r w:rsidR="00071A8E">
        <w:rPr>
          <w:rFonts w:ascii="Calibri" w:hAnsi="Calibri"/>
        </w:rPr>
        <w:t>”</w:t>
      </w:r>
      <w:r w:rsidRPr="00D774C3">
        <w:rPr>
          <w:rFonts w:ascii="Calibri" w:hAnsi="Calibri"/>
        </w:rPr>
        <w:t xml:space="preserve"> I don't know exactly what that is, but Paul references it. He says</w:t>
      </w:r>
      <w:r w:rsidR="00071A8E">
        <w:rPr>
          <w:rFonts w:ascii="Calibri" w:hAnsi="Calibri"/>
        </w:rPr>
        <w:t>, “T</w:t>
      </w:r>
      <w:r w:rsidRPr="00D774C3">
        <w:rPr>
          <w:rFonts w:ascii="Calibri" w:hAnsi="Calibri"/>
        </w:rPr>
        <w:t>o win those without the law</w:t>
      </w:r>
      <w:r w:rsidR="00D7390E">
        <w:rPr>
          <w:rFonts w:ascii="Calibri" w:hAnsi="Calibri"/>
        </w:rPr>
        <w:t>,</w:t>
      </w:r>
      <w:r w:rsidRPr="00D774C3">
        <w:rPr>
          <w:rFonts w:ascii="Calibri" w:hAnsi="Calibri"/>
        </w:rPr>
        <w:t xml:space="preserve"> like one without the law. If people don't understand the rules of the Old Testament, they </w:t>
      </w:r>
      <w:r w:rsidR="00D7390E">
        <w:rPr>
          <w:rFonts w:ascii="Calibri" w:hAnsi="Calibri"/>
        </w:rPr>
        <w:t>have no idea</w:t>
      </w:r>
      <w:r w:rsidRPr="00D774C3">
        <w:rPr>
          <w:rFonts w:ascii="Calibri" w:hAnsi="Calibri"/>
        </w:rPr>
        <w:t xml:space="preserve"> what Moses said in the first five books of the Old Testament</w:t>
      </w:r>
      <w:r w:rsidR="00D7390E">
        <w:rPr>
          <w:rFonts w:ascii="Calibri" w:hAnsi="Calibri"/>
        </w:rPr>
        <w:t xml:space="preserve">, </w:t>
      </w:r>
      <w:r w:rsidRPr="00D774C3">
        <w:rPr>
          <w:rFonts w:ascii="Calibri" w:hAnsi="Calibri"/>
        </w:rPr>
        <w:t>I'm going to talk to those people this way.</w:t>
      </w:r>
      <w:r w:rsidR="00D7390E">
        <w:rPr>
          <w:rFonts w:ascii="Calibri" w:hAnsi="Calibri"/>
        </w:rPr>
        <w:t>”</w:t>
      </w:r>
      <w:r w:rsidRPr="00D774C3">
        <w:rPr>
          <w:rFonts w:ascii="Calibri" w:hAnsi="Calibri"/>
        </w:rPr>
        <w:t xml:space="preserve"> </w:t>
      </w:r>
    </w:p>
    <w:p w14:paraId="06C214E4" w14:textId="77777777" w:rsidR="00D774C3" w:rsidRPr="00D774C3" w:rsidRDefault="00D774C3" w:rsidP="00D774C3">
      <w:pPr>
        <w:spacing w:line="276" w:lineRule="auto"/>
        <w:rPr>
          <w:rFonts w:ascii="Calibri" w:hAnsi="Calibri"/>
        </w:rPr>
      </w:pPr>
    </w:p>
    <w:p w14:paraId="5EA82CCB" w14:textId="4EFDF79C" w:rsidR="00D774C3" w:rsidRPr="00D774C3" w:rsidRDefault="00D774C3" w:rsidP="00D774C3">
      <w:pPr>
        <w:spacing w:line="276" w:lineRule="auto"/>
        <w:rPr>
          <w:rFonts w:ascii="Calibri" w:hAnsi="Calibri"/>
        </w:rPr>
      </w:pPr>
      <w:r w:rsidRPr="00D774C3">
        <w:rPr>
          <w:rFonts w:ascii="Calibri" w:hAnsi="Calibri"/>
        </w:rPr>
        <w:t>Then he says</w:t>
      </w:r>
      <w:r w:rsidR="00D7390E">
        <w:rPr>
          <w:rFonts w:ascii="Calibri" w:hAnsi="Calibri"/>
        </w:rPr>
        <w:t xml:space="preserve"> there are</w:t>
      </w:r>
      <w:r w:rsidRPr="00D774C3">
        <w:rPr>
          <w:rFonts w:ascii="Calibri" w:hAnsi="Calibri"/>
        </w:rPr>
        <w:t xml:space="preserve"> also the people who are weak. We interpret that as people who are hurting and maybe struggling</w:t>
      </w:r>
      <w:r w:rsidR="00D7390E">
        <w:rPr>
          <w:rFonts w:ascii="Calibri" w:hAnsi="Calibri"/>
        </w:rPr>
        <w:t>. P</w:t>
      </w:r>
      <w:r w:rsidRPr="00D774C3">
        <w:rPr>
          <w:rFonts w:ascii="Calibri" w:hAnsi="Calibri"/>
        </w:rPr>
        <w:t xml:space="preserve">eople who are spiritually immature are the marginalized parts of our community. He says, “I’m going to talk to those guys this way.” Paul is diverse in his communication and his ability to reach people. </w:t>
      </w:r>
    </w:p>
    <w:p w14:paraId="74CB49E6" w14:textId="77777777" w:rsidR="00D774C3" w:rsidRPr="00D774C3" w:rsidRDefault="00D774C3" w:rsidP="00D774C3">
      <w:pPr>
        <w:spacing w:line="276" w:lineRule="auto"/>
        <w:rPr>
          <w:rFonts w:ascii="Calibri" w:hAnsi="Calibri"/>
        </w:rPr>
      </w:pPr>
    </w:p>
    <w:p w14:paraId="35DEFACF" w14:textId="77777777" w:rsidR="00D774C3" w:rsidRPr="00D774C3" w:rsidRDefault="00D774C3" w:rsidP="00D774C3">
      <w:pPr>
        <w:spacing w:line="276" w:lineRule="auto"/>
        <w:rPr>
          <w:rFonts w:ascii="Calibri" w:hAnsi="Calibri"/>
        </w:rPr>
      </w:pPr>
      <w:r w:rsidRPr="00D774C3">
        <w:rPr>
          <w:rFonts w:ascii="Calibri" w:hAnsi="Calibri"/>
        </w:rPr>
        <w:t>Like I mentioned, Paul is this super educated Jew, but he also felt like he was an apostle to the Gentiles too. Why wouldn't he just stick with the Jewish people? Paul had a big vision. He wanted to reach everybody. He would put on different hats to communicate different ways to different people.</w:t>
      </w:r>
    </w:p>
    <w:p w14:paraId="4648B396" w14:textId="77777777" w:rsidR="00D774C3" w:rsidRPr="00D774C3" w:rsidRDefault="00D774C3" w:rsidP="00D774C3">
      <w:pPr>
        <w:spacing w:line="276" w:lineRule="auto"/>
        <w:rPr>
          <w:rFonts w:ascii="Calibri" w:hAnsi="Calibri"/>
        </w:rPr>
      </w:pPr>
    </w:p>
    <w:p w14:paraId="6E1E59E8" w14:textId="77777777" w:rsidR="00D774C3" w:rsidRPr="00D774C3" w:rsidRDefault="00D774C3" w:rsidP="00D774C3">
      <w:pPr>
        <w:spacing w:line="276" w:lineRule="auto"/>
        <w:rPr>
          <w:rFonts w:ascii="Calibri" w:hAnsi="Calibri"/>
        </w:rPr>
      </w:pPr>
      <w:r w:rsidRPr="00D774C3">
        <w:rPr>
          <w:rFonts w:ascii="Calibri" w:hAnsi="Calibri"/>
        </w:rPr>
        <w:lastRenderedPageBreak/>
        <w:t xml:space="preserve">In Acts 17 he's preaching to the Athenians and he quotes the secular Greek poets in the sermon. You may read that in the Bible and ask, “Why would a man of God quote secular poetry?” He was connecting with the audience. He was quoting something that was familiar to the hearers. He was bringing them in and then using the logic of the gospel to explain the message of Christ. </w:t>
      </w:r>
    </w:p>
    <w:p w14:paraId="1D6C0003" w14:textId="77777777" w:rsidR="00D774C3" w:rsidRPr="00D774C3" w:rsidRDefault="00D774C3" w:rsidP="00D774C3">
      <w:pPr>
        <w:spacing w:line="276" w:lineRule="auto"/>
        <w:rPr>
          <w:rFonts w:ascii="Calibri" w:hAnsi="Calibri"/>
        </w:rPr>
      </w:pPr>
    </w:p>
    <w:p w14:paraId="534927C3" w14:textId="2C9FB673" w:rsidR="00D774C3" w:rsidRPr="00D774C3" w:rsidRDefault="00D774C3" w:rsidP="00D774C3">
      <w:pPr>
        <w:spacing w:line="276" w:lineRule="auto"/>
        <w:rPr>
          <w:rFonts w:ascii="Calibri" w:hAnsi="Calibri"/>
        </w:rPr>
      </w:pPr>
      <w:r w:rsidRPr="00D774C3">
        <w:rPr>
          <w:rFonts w:ascii="Calibri" w:hAnsi="Calibri"/>
        </w:rPr>
        <w:t xml:space="preserve">The church should always be adaptive. We wear multiple hats. We don't just do one thing. This is the modern church. We can't just talk to Christians. If we just talk to Christians, what does that mean? That means about 90% of the city wouldn't come to our church. If we just talk to non-Christians, that's not really good either. We have to talk to both. We have to </w:t>
      </w:r>
      <w:r w:rsidR="006865D6">
        <w:rPr>
          <w:rFonts w:ascii="Calibri" w:hAnsi="Calibri"/>
        </w:rPr>
        <w:t>speak</w:t>
      </w:r>
      <w:r w:rsidRPr="00D774C3">
        <w:rPr>
          <w:rFonts w:ascii="Calibri" w:hAnsi="Calibri"/>
        </w:rPr>
        <w:t xml:space="preserve"> the language of faith in a way that connects with people who have read the Bible a lot a</w:t>
      </w:r>
      <w:r w:rsidR="006865D6">
        <w:rPr>
          <w:rFonts w:ascii="Calibri" w:hAnsi="Calibri"/>
        </w:rPr>
        <w:t xml:space="preserve">s well as </w:t>
      </w:r>
      <w:r w:rsidRPr="00D774C3">
        <w:rPr>
          <w:rFonts w:ascii="Calibri" w:hAnsi="Calibri"/>
        </w:rPr>
        <w:t xml:space="preserve">people who have never read the Bible. If we make people who have never read the Bible understand the Bible, then we'll do what Paul says here. “I've done all things so that I can win some.” Adaptation is a big thing. </w:t>
      </w:r>
    </w:p>
    <w:p w14:paraId="38875847" w14:textId="77777777" w:rsidR="00D774C3" w:rsidRPr="00D774C3" w:rsidRDefault="00D774C3" w:rsidP="00D774C3">
      <w:pPr>
        <w:spacing w:line="276" w:lineRule="auto"/>
        <w:rPr>
          <w:rFonts w:ascii="Calibri" w:hAnsi="Calibri"/>
        </w:rPr>
      </w:pPr>
    </w:p>
    <w:p w14:paraId="3B527FF9" w14:textId="19CED2B9" w:rsidR="00D774C3" w:rsidRPr="00D774C3" w:rsidRDefault="00D774C3" w:rsidP="00D774C3">
      <w:pPr>
        <w:spacing w:line="276" w:lineRule="auto"/>
        <w:rPr>
          <w:rFonts w:ascii="Calibri" w:hAnsi="Calibri"/>
        </w:rPr>
      </w:pPr>
      <w:r w:rsidRPr="00D774C3">
        <w:rPr>
          <w:rFonts w:ascii="Calibri" w:hAnsi="Calibri"/>
        </w:rPr>
        <w:t xml:space="preserve">Corinth is a diverse city in the ancient world. 1 Corinthians </w:t>
      </w:r>
      <w:r w:rsidR="006865D6">
        <w:rPr>
          <w:rFonts w:ascii="Calibri" w:hAnsi="Calibri"/>
        </w:rPr>
        <w:t>wa</w:t>
      </w:r>
      <w:r w:rsidRPr="00D774C3">
        <w:rPr>
          <w:rFonts w:ascii="Calibri" w:hAnsi="Calibri"/>
        </w:rPr>
        <w:t>s written</w:t>
      </w:r>
      <w:r w:rsidR="006865D6">
        <w:rPr>
          <w:rFonts w:ascii="Calibri" w:hAnsi="Calibri"/>
        </w:rPr>
        <w:t xml:space="preserve"> for t</w:t>
      </w:r>
      <w:r w:rsidRPr="00D774C3">
        <w:rPr>
          <w:rFonts w:ascii="Calibri" w:hAnsi="Calibri"/>
        </w:rPr>
        <w:t>he church at Corinth. It was a port city down there on the sea. In the ancient world, people traveled by boats</w:t>
      </w:r>
      <w:r w:rsidR="006865D6">
        <w:rPr>
          <w:rFonts w:ascii="Calibri" w:hAnsi="Calibri"/>
        </w:rPr>
        <w:t>. T</w:t>
      </w:r>
      <w:r w:rsidRPr="00D774C3">
        <w:rPr>
          <w:rFonts w:ascii="Calibri" w:hAnsi="Calibri"/>
        </w:rPr>
        <w:t>here</w:t>
      </w:r>
      <w:r w:rsidR="006865D6">
        <w:rPr>
          <w:rFonts w:ascii="Calibri" w:hAnsi="Calibri"/>
        </w:rPr>
        <w:t xml:space="preserve"> were</w:t>
      </w:r>
      <w:r w:rsidRPr="00D774C3">
        <w:rPr>
          <w:rFonts w:ascii="Calibri" w:hAnsi="Calibri"/>
        </w:rPr>
        <w:t xml:space="preserve"> Greek people there because it was what we know today as modern-day Greece. The Roman Empire dominated that part of the world. You had the Roman government, Greek territory, and then a lot of Jews who lived in this area. You ha</w:t>
      </w:r>
      <w:r w:rsidR="006865D6">
        <w:rPr>
          <w:rFonts w:ascii="Calibri" w:hAnsi="Calibri"/>
        </w:rPr>
        <w:t>d</w:t>
      </w:r>
      <w:r w:rsidRPr="00D774C3">
        <w:rPr>
          <w:rFonts w:ascii="Calibri" w:hAnsi="Calibri"/>
        </w:rPr>
        <w:t xml:space="preserve"> a melting pot of ethnicities. Greeks, Romans, and Jews</w:t>
      </w:r>
      <w:r w:rsidR="006865D6">
        <w:rPr>
          <w:rFonts w:ascii="Calibri" w:hAnsi="Calibri"/>
        </w:rPr>
        <w:t xml:space="preserve"> are</w:t>
      </w:r>
      <w:r w:rsidRPr="00D774C3">
        <w:rPr>
          <w:rFonts w:ascii="Calibri" w:hAnsi="Calibri"/>
        </w:rPr>
        <w:t xml:space="preserve"> all different. They have different religions, different customs, different traditions, and different beliefs. </w:t>
      </w:r>
    </w:p>
    <w:p w14:paraId="670447AD" w14:textId="77777777" w:rsidR="00D774C3" w:rsidRPr="00D774C3" w:rsidRDefault="00D774C3" w:rsidP="00D774C3">
      <w:pPr>
        <w:spacing w:line="276" w:lineRule="auto"/>
        <w:rPr>
          <w:rFonts w:ascii="Calibri" w:hAnsi="Calibri"/>
        </w:rPr>
      </w:pPr>
    </w:p>
    <w:p w14:paraId="2A3E97FB" w14:textId="01CFE146" w:rsidR="00D774C3" w:rsidRPr="00D774C3" w:rsidRDefault="00D774C3" w:rsidP="00D774C3">
      <w:pPr>
        <w:spacing w:line="276" w:lineRule="auto"/>
        <w:rPr>
          <w:rFonts w:ascii="Calibri" w:hAnsi="Calibri"/>
        </w:rPr>
      </w:pPr>
      <w:r w:rsidRPr="00D774C3">
        <w:rPr>
          <w:rFonts w:ascii="Calibri" w:hAnsi="Calibri"/>
        </w:rPr>
        <w:t xml:space="preserve">Paul is talking to the Corinthian church about engaging each one of these people. If you study the early church, you'll see that the early church was multiethnic. It was broad. There were Jews and Greeks who worshiped together. </w:t>
      </w:r>
    </w:p>
    <w:p w14:paraId="3E5953BF" w14:textId="77777777" w:rsidR="00D774C3" w:rsidRPr="00D774C3" w:rsidRDefault="00D774C3" w:rsidP="00D774C3">
      <w:pPr>
        <w:spacing w:line="276" w:lineRule="auto"/>
        <w:rPr>
          <w:rFonts w:ascii="Calibri" w:hAnsi="Calibri"/>
        </w:rPr>
      </w:pPr>
    </w:p>
    <w:p w14:paraId="03EE9EE2" w14:textId="240C9EE5" w:rsidR="00D774C3" w:rsidRPr="00D774C3" w:rsidRDefault="00D774C3" w:rsidP="00D774C3">
      <w:pPr>
        <w:spacing w:line="276" w:lineRule="auto"/>
        <w:rPr>
          <w:rFonts w:ascii="Calibri" w:hAnsi="Calibri"/>
        </w:rPr>
      </w:pPr>
      <w:r w:rsidRPr="00D774C3">
        <w:rPr>
          <w:rFonts w:ascii="Calibri" w:hAnsi="Calibri"/>
        </w:rPr>
        <w:t xml:space="preserve">Paul also circumcises Timothy in Acts 16:3. He’s going to take Timothy on a missionary journey. He says, “Your dad is a Greek. Your mom is a Jew. The Jews won't listen to you if you're not circumcised.” I know this sounds weird. This sounds very strange. The Bible says in Acts 16 that Paul circumcised Timothy. What a good friend. Let me help a brother out. That’s how you know that Paul and Timothy took this stuff serious. He was willing to get circumcised. He was willing to take one for the team to spread the gospel. Paul knew that the Jews wouldn't listen to </w:t>
      </w:r>
      <w:r w:rsidR="006865D6">
        <w:rPr>
          <w:rFonts w:ascii="Calibri" w:hAnsi="Calibri"/>
        </w:rPr>
        <w:t>Timothy</w:t>
      </w:r>
      <w:r w:rsidRPr="00D774C3">
        <w:rPr>
          <w:rFonts w:ascii="Calibri" w:hAnsi="Calibri"/>
        </w:rPr>
        <w:t xml:space="preserve"> if he wasn't circumcised. We could argue is that right of the Jews and all that stuff? Yes, but Paul’s saying it's a barrier. It's a problem. Let’s fix the problem. Give me my knife. </w:t>
      </w:r>
    </w:p>
    <w:p w14:paraId="7451E511" w14:textId="77777777" w:rsidR="00D774C3" w:rsidRPr="00D774C3" w:rsidRDefault="00D774C3" w:rsidP="00D774C3">
      <w:pPr>
        <w:spacing w:line="276" w:lineRule="auto"/>
        <w:rPr>
          <w:rFonts w:ascii="Calibri" w:hAnsi="Calibri"/>
        </w:rPr>
      </w:pPr>
    </w:p>
    <w:p w14:paraId="04CDBA63" w14:textId="05075007" w:rsidR="00D774C3" w:rsidRPr="00D774C3" w:rsidRDefault="00D774C3" w:rsidP="00D774C3">
      <w:pPr>
        <w:spacing w:line="276" w:lineRule="auto"/>
        <w:rPr>
          <w:rFonts w:ascii="Calibri" w:hAnsi="Calibri"/>
        </w:rPr>
      </w:pPr>
      <w:r w:rsidRPr="00D774C3">
        <w:rPr>
          <w:rFonts w:ascii="Calibri" w:hAnsi="Calibri"/>
        </w:rPr>
        <w:lastRenderedPageBreak/>
        <w:t>There are examples in the Bible. Paul</w:t>
      </w:r>
      <w:r w:rsidR="006865D6">
        <w:rPr>
          <w:rFonts w:ascii="Calibri" w:hAnsi="Calibri"/>
        </w:rPr>
        <w:t xml:space="preserve"> i</w:t>
      </w:r>
      <w:r w:rsidRPr="00D774C3">
        <w:rPr>
          <w:rFonts w:ascii="Calibri" w:hAnsi="Calibri"/>
        </w:rPr>
        <w:t>s talking about this in 1 Corinthians 9</w:t>
      </w:r>
      <w:r w:rsidR="006865D6">
        <w:rPr>
          <w:rFonts w:ascii="Calibri" w:hAnsi="Calibri"/>
        </w:rPr>
        <w:t xml:space="preserve"> and</w:t>
      </w:r>
      <w:r w:rsidRPr="00D774C3">
        <w:rPr>
          <w:rFonts w:ascii="Calibri" w:hAnsi="Calibri"/>
        </w:rPr>
        <w:t xml:space="preserve"> living it out in Acts. Whether he's preaching to the Athenians with quoting the Greek poets</w:t>
      </w:r>
      <w:r w:rsidR="006865D6">
        <w:rPr>
          <w:rFonts w:ascii="Calibri" w:hAnsi="Calibri"/>
        </w:rPr>
        <w:t xml:space="preserve"> </w:t>
      </w:r>
      <w:r w:rsidRPr="00D774C3">
        <w:rPr>
          <w:rFonts w:ascii="Calibri" w:hAnsi="Calibri"/>
        </w:rPr>
        <w:t>or taking out his Swiss Army knife, he's living up to the word</w:t>
      </w:r>
      <w:r w:rsidR="006865D6">
        <w:rPr>
          <w:rFonts w:ascii="Calibri" w:hAnsi="Calibri"/>
        </w:rPr>
        <w:t xml:space="preserve"> “a</w:t>
      </w:r>
      <w:r w:rsidRPr="00D774C3">
        <w:rPr>
          <w:rFonts w:ascii="Calibri" w:hAnsi="Calibri"/>
        </w:rPr>
        <w:t>daptation.</w:t>
      </w:r>
      <w:r w:rsidR="006865D6">
        <w:rPr>
          <w:rFonts w:ascii="Calibri" w:hAnsi="Calibri"/>
        </w:rPr>
        <w:t>”</w:t>
      </w:r>
    </w:p>
    <w:p w14:paraId="63740928" w14:textId="77777777" w:rsidR="00D774C3" w:rsidRPr="00D774C3" w:rsidRDefault="00D774C3" w:rsidP="00D774C3">
      <w:pPr>
        <w:spacing w:line="276" w:lineRule="auto"/>
        <w:rPr>
          <w:rFonts w:ascii="Calibri" w:hAnsi="Calibri"/>
        </w:rPr>
      </w:pPr>
    </w:p>
    <w:p w14:paraId="75902F46" w14:textId="77777777" w:rsidR="00D774C3" w:rsidRPr="00D774C3" w:rsidRDefault="00D774C3" w:rsidP="00D774C3">
      <w:pPr>
        <w:spacing w:line="276" w:lineRule="auto"/>
        <w:rPr>
          <w:rFonts w:ascii="Calibri" w:hAnsi="Calibri"/>
        </w:rPr>
      </w:pPr>
      <w:r w:rsidRPr="00D774C3">
        <w:rPr>
          <w:rFonts w:ascii="Calibri" w:hAnsi="Calibri"/>
        </w:rPr>
        <w:t xml:space="preserve">He talks about the law, the lawless, and the weak – three different groups of people. When it comes to adaptation, there are several groups of churches. Let’s build on some application. </w:t>
      </w:r>
    </w:p>
    <w:p w14:paraId="37729847" w14:textId="77777777" w:rsidR="00D774C3" w:rsidRPr="00D774C3" w:rsidRDefault="00D774C3" w:rsidP="00D774C3">
      <w:pPr>
        <w:spacing w:line="276" w:lineRule="auto"/>
        <w:rPr>
          <w:rFonts w:ascii="Calibri" w:hAnsi="Calibri"/>
        </w:rPr>
      </w:pPr>
    </w:p>
    <w:p w14:paraId="42489B68" w14:textId="44F91495" w:rsidR="00D774C3" w:rsidRPr="00D774C3" w:rsidRDefault="006865D6" w:rsidP="00D774C3">
      <w:pPr>
        <w:spacing w:line="276" w:lineRule="auto"/>
        <w:rPr>
          <w:rFonts w:ascii="Calibri" w:hAnsi="Calibri"/>
        </w:rPr>
      </w:pPr>
      <w:r>
        <w:rPr>
          <w:rFonts w:ascii="Calibri" w:hAnsi="Calibri"/>
        </w:rPr>
        <w:t>O</w:t>
      </w:r>
      <w:r w:rsidR="00D774C3" w:rsidRPr="00D774C3">
        <w:rPr>
          <w:rFonts w:ascii="Calibri" w:hAnsi="Calibri"/>
        </w:rPr>
        <w:t>ne group of churches today in the 21</w:t>
      </w:r>
      <w:r w:rsidR="00D774C3" w:rsidRPr="00D774C3">
        <w:rPr>
          <w:rFonts w:ascii="Calibri" w:hAnsi="Calibri"/>
          <w:vertAlign w:val="superscript"/>
        </w:rPr>
        <w:t>st</w:t>
      </w:r>
      <w:r w:rsidR="00D774C3" w:rsidRPr="00D774C3">
        <w:rPr>
          <w:rFonts w:ascii="Calibri" w:hAnsi="Calibri"/>
        </w:rPr>
        <w:t xml:space="preserve"> century</w:t>
      </w:r>
      <w:r>
        <w:rPr>
          <w:rFonts w:ascii="Calibri" w:hAnsi="Calibri"/>
        </w:rPr>
        <w:t xml:space="preserve"> say</w:t>
      </w:r>
      <w:r w:rsidR="00D774C3" w:rsidRPr="00D774C3">
        <w:rPr>
          <w:rFonts w:ascii="Calibri" w:hAnsi="Calibri"/>
        </w:rPr>
        <w:t xml:space="preserve">, “We have to change the message because the culture has changed.” This would be a church that's LGBTQ affirming. Our society, our culture affirms LGBTQ, so the church should change its ancient teachings. Even though the Judeo-Christian tradition has taught that sexuality is practiced between one man and one woman for thousands of years, we're going to change that because of the culture. </w:t>
      </w:r>
    </w:p>
    <w:p w14:paraId="767EC6C9" w14:textId="77777777" w:rsidR="00D774C3" w:rsidRPr="00D774C3" w:rsidRDefault="00D774C3" w:rsidP="00D774C3">
      <w:pPr>
        <w:spacing w:line="276" w:lineRule="auto"/>
        <w:rPr>
          <w:rFonts w:ascii="Calibri" w:hAnsi="Calibri"/>
        </w:rPr>
      </w:pPr>
    </w:p>
    <w:p w14:paraId="789CFD55" w14:textId="77777777" w:rsidR="00D774C3" w:rsidRPr="00D774C3" w:rsidRDefault="00D774C3" w:rsidP="00D774C3">
      <w:pPr>
        <w:spacing w:line="276" w:lineRule="auto"/>
        <w:rPr>
          <w:rFonts w:ascii="Calibri" w:hAnsi="Calibri"/>
        </w:rPr>
      </w:pPr>
      <w:r w:rsidRPr="00D774C3">
        <w:rPr>
          <w:rFonts w:ascii="Calibri" w:hAnsi="Calibri"/>
        </w:rPr>
        <w:t>Another group says, “Let’s not talk about it at all. Let’s not talk about the issues going on. Let's stick our head in the sand. It's controversial. It's uncomfortable. We don't want to offend people, so let's just choose to say nothing.”</w:t>
      </w:r>
    </w:p>
    <w:p w14:paraId="39AFB0DF" w14:textId="77777777" w:rsidR="00D774C3" w:rsidRPr="00D774C3" w:rsidRDefault="00D774C3" w:rsidP="00D774C3">
      <w:pPr>
        <w:spacing w:line="276" w:lineRule="auto"/>
        <w:rPr>
          <w:rFonts w:ascii="Calibri" w:hAnsi="Calibri"/>
        </w:rPr>
      </w:pPr>
    </w:p>
    <w:p w14:paraId="242132C1" w14:textId="2432C3B3" w:rsidR="00D774C3" w:rsidRPr="00D774C3" w:rsidRDefault="00D774C3" w:rsidP="00D774C3">
      <w:pPr>
        <w:spacing w:line="276" w:lineRule="auto"/>
        <w:rPr>
          <w:rFonts w:ascii="Calibri" w:hAnsi="Calibri"/>
        </w:rPr>
      </w:pPr>
      <w:r w:rsidRPr="00D774C3">
        <w:rPr>
          <w:rFonts w:ascii="Calibri" w:hAnsi="Calibri"/>
        </w:rPr>
        <w:t>I think there's another way. I think that we should be lifting up the Scripture and the ancient teachings of the Bible at the same time loving the people. That’s Edge Church. If somebody comes to church and they're transgender, what do we say to them? We welcome them. “We're so glad that you're here.” If they say to us, “Do you affirm my sexuality, my lifestyle?” we would say, “No.” When we teach on marriage and sexuality – one man, one woman</w:t>
      </w:r>
      <w:r w:rsidR="006865D6">
        <w:rPr>
          <w:rFonts w:ascii="Calibri" w:hAnsi="Calibri"/>
        </w:rPr>
        <w:t xml:space="preserve"> (</w:t>
      </w:r>
      <w:r w:rsidRPr="00D774C3">
        <w:rPr>
          <w:rFonts w:ascii="Calibri" w:hAnsi="Calibri"/>
        </w:rPr>
        <w:t xml:space="preserve">Genesis </w:t>
      </w:r>
      <w:r w:rsidR="006865D6">
        <w:rPr>
          <w:rFonts w:ascii="Calibri" w:hAnsi="Calibri"/>
        </w:rPr>
        <w:t>1)</w:t>
      </w:r>
      <w:r w:rsidRPr="00D774C3">
        <w:rPr>
          <w:rFonts w:ascii="Calibri" w:hAnsi="Calibri"/>
        </w:rPr>
        <w:t xml:space="preserve">. Do we love people? Do we welcome people? Do we have lots of different kinds of people? Absolutely we do. </w:t>
      </w:r>
    </w:p>
    <w:p w14:paraId="28A4E47D" w14:textId="77777777" w:rsidR="00D774C3" w:rsidRPr="00D774C3" w:rsidRDefault="00D774C3" w:rsidP="00D774C3">
      <w:pPr>
        <w:spacing w:line="276" w:lineRule="auto"/>
        <w:rPr>
          <w:rFonts w:ascii="Calibri" w:hAnsi="Calibri"/>
        </w:rPr>
      </w:pPr>
    </w:p>
    <w:p w14:paraId="58DE6919" w14:textId="77777777" w:rsidR="00D774C3" w:rsidRPr="00D774C3" w:rsidRDefault="00D774C3" w:rsidP="00D774C3">
      <w:pPr>
        <w:spacing w:line="276" w:lineRule="auto"/>
        <w:rPr>
          <w:rFonts w:ascii="Calibri" w:hAnsi="Calibri"/>
        </w:rPr>
      </w:pPr>
      <w:r w:rsidRPr="00D774C3">
        <w:rPr>
          <w:rFonts w:ascii="Calibri" w:hAnsi="Calibri"/>
        </w:rPr>
        <w:t>You have an abundance of love and you have an abundance of truth. The church that gets focused on just one of those is the wonky church. If you just have truth, but you don't have love, you just hurt people. If you have love, but you don't have truth, you hurt people that way too because you bring confusion. We’re about both things. This is adaptation.</w:t>
      </w:r>
    </w:p>
    <w:p w14:paraId="6772CE2E" w14:textId="77777777" w:rsidR="00D774C3" w:rsidRPr="00D774C3" w:rsidRDefault="00D774C3" w:rsidP="00D774C3">
      <w:pPr>
        <w:spacing w:line="276" w:lineRule="auto"/>
        <w:rPr>
          <w:rFonts w:ascii="Calibri" w:hAnsi="Calibri"/>
        </w:rPr>
      </w:pPr>
    </w:p>
    <w:p w14:paraId="3A5C9C58" w14:textId="2F46420A" w:rsidR="00D774C3" w:rsidRPr="00D774C3" w:rsidRDefault="00D774C3" w:rsidP="00D774C3">
      <w:pPr>
        <w:spacing w:line="276" w:lineRule="auto"/>
        <w:rPr>
          <w:rFonts w:ascii="Calibri" w:hAnsi="Calibri"/>
        </w:rPr>
      </w:pPr>
      <w:r w:rsidRPr="00D774C3">
        <w:rPr>
          <w:rFonts w:ascii="Calibri" w:hAnsi="Calibri"/>
        </w:rPr>
        <w:t>When I say adaptation, I don't mean the message has changed. I mean the methodology has changed. Our methods are always evolving</w:t>
      </w:r>
      <w:r w:rsidR="00834820">
        <w:rPr>
          <w:rFonts w:ascii="Calibri" w:hAnsi="Calibri"/>
        </w:rPr>
        <w:t>, such as t</w:t>
      </w:r>
      <w:r w:rsidRPr="00D774C3">
        <w:rPr>
          <w:rFonts w:ascii="Calibri" w:hAnsi="Calibri"/>
        </w:rPr>
        <w:t xml:space="preserve">he way we put worship services together. I'm sure we'll laugh 10 or 20 years from now and be like, “Why in the world did we do a worship experience like that? That was so goofy. That was so cheesy.” </w:t>
      </w:r>
      <w:r w:rsidR="00834820">
        <w:rPr>
          <w:rFonts w:ascii="Calibri" w:hAnsi="Calibri"/>
        </w:rPr>
        <w:t>The programming of a church evolves.</w:t>
      </w:r>
      <w:r w:rsidRPr="00D774C3">
        <w:rPr>
          <w:rFonts w:ascii="Calibri" w:hAnsi="Calibri"/>
        </w:rPr>
        <w:t xml:space="preserve"> We're not married to a program. We're married to Jesus. How we teach and train, those are methods. </w:t>
      </w:r>
    </w:p>
    <w:p w14:paraId="0DE6A973" w14:textId="77777777" w:rsidR="00D774C3" w:rsidRPr="00D774C3" w:rsidRDefault="00D774C3" w:rsidP="00D774C3">
      <w:pPr>
        <w:spacing w:line="276" w:lineRule="auto"/>
        <w:rPr>
          <w:rFonts w:ascii="Calibri" w:hAnsi="Calibri"/>
        </w:rPr>
      </w:pPr>
    </w:p>
    <w:p w14:paraId="64FF4D35" w14:textId="71551497" w:rsidR="00D774C3" w:rsidRPr="00D774C3" w:rsidRDefault="00D774C3" w:rsidP="00D774C3">
      <w:pPr>
        <w:spacing w:line="276" w:lineRule="auto"/>
        <w:rPr>
          <w:rFonts w:ascii="Calibri" w:hAnsi="Calibri"/>
        </w:rPr>
      </w:pPr>
      <w:r w:rsidRPr="00D774C3">
        <w:rPr>
          <w:rFonts w:ascii="Calibri" w:hAnsi="Calibri"/>
        </w:rPr>
        <w:lastRenderedPageBreak/>
        <w:t>When people come to the church and ask, “Do you have a women's Bible study for women age 30-32 from Beth Moore that meets at 7:30am,” I'm like, “No, we're not the church for you.” We worship Jesus. We don't worship programs. If you want to be involved in a Bible study, then we can talk about that. Programming is always changing. There's not just one way to do it. There</w:t>
      </w:r>
      <w:r w:rsidR="00492398">
        <w:rPr>
          <w:rFonts w:ascii="Calibri" w:hAnsi="Calibri"/>
        </w:rPr>
        <w:t xml:space="preserve"> are lots of ways </w:t>
      </w:r>
      <w:r w:rsidRPr="00D774C3">
        <w:rPr>
          <w:rFonts w:ascii="Calibri" w:hAnsi="Calibri"/>
        </w:rPr>
        <w:t xml:space="preserve">to reach </w:t>
      </w:r>
      <w:r w:rsidR="00492398">
        <w:rPr>
          <w:rFonts w:ascii="Calibri" w:hAnsi="Calibri"/>
        </w:rPr>
        <w:t>or</w:t>
      </w:r>
      <w:r w:rsidRPr="00D774C3">
        <w:rPr>
          <w:rFonts w:ascii="Calibri" w:hAnsi="Calibri"/>
        </w:rPr>
        <w:t xml:space="preserve"> train people. </w:t>
      </w:r>
    </w:p>
    <w:p w14:paraId="3141DF71" w14:textId="77777777" w:rsidR="00D774C3" w:rsidRPr="00D774C3" w:rsidRDefault="00D774C3" w:rsidP="00D774C3">
      <w:pPr>
        <w:spacing w:line="276" w:lineRule="auto"/>
        <w:rPr>
          <w:rFonts w:ascii="Calibri" w:hAnsi="Calibri"/>
        </w:rPr>
      </w:pPr>
    </w:p>
    <w:p w14:paraId="4725CF30" w14:textId="77777777" w:rsidR="00D774C3" w:rsidRPr="00D774C3" w:rsidRDefault="00D774C3" w:rsidP="00D774C3">
      <w:pPr>
        <w:spacing w:line="276" w:lineRule="auto"/>
        <w:rPr>
          <w:rFonts w:ascii="Calibri" w:hAnsi="Calibri"/>
        </w:rPr>
      </w:pPr>
      <w:r w:rsidRPr="00D774C3">
        <w:rPr>
          <w:rFonts w:ascii="Calibri" w:hAnsi="Calibri"/>
        </w:rPr>
        <w:t xml:space="preserve">The message is the core. Paul says, “I do all these things so I can win some. I want to win as many people to Christ as I can. I'm willing to adapt where I can adapt. I'm willing to change where I can change.” If the message doesn't change, then who cares what the method is? </w:t>
      </w:r>
    </w:p>
    <w:p w14:paraId="108A35D0" w14:textId="77777777" w:rsidR="00D774C3" w:rsidRPr="00D774C3" w:rsidRDefault="00D774C3" w:rsidP="00D774C3">
      <w:pPr>
        <w:spacing w:line="276" w:lineRule="auto"/>
        <w:rPr>
          <w:rFonts w:ascii="Calibri" w:hAnsi="Calibri"/>
        </w:rPr>
      </w:pPr>
    </w:p>
    <w:p w14:paraId="213F2A15" w14:textId="5DCF4A99" w:rsidR="00D774C3" w:rsidRPr="00D774C3" w:rsidRDefault="00D774C3" w:rsidP="00D774C3">
      <w:pPr>
        <w:spacing w:line="276" w:lineRule="auto"/>
        <w:rPr>
          <w:rFonts w:ascii="Calibri" w:hAnsi="Calibri"/>
        </w:rPr>
      </w:pPr>
      <w:r w:rsidRPr="00D774C3">
        <w:rPr>
          <w:rFonts w:ascii="Calibri" w:hAnsi="Calibri"/>
        </w:rPr>
        <w:t xml:space="preserve">I’ve preached the gospel in in Russia, South America, Europe, and the message is the same and people get saved. People’s lives are changed. The message of Christ transcends cultures. It transcends countries, continents. The Christian gospel is the </w:t>
      </w:r>
      <w:proofErr w:type="gramStart"/>
      <w:r w:rsidRPr="00D774C3">
        <w:rPr>
          <w:rFonts w:ascii="Calibri" w:hAnsi="Calibri"/>
        </w:rPr>
        <w:t>most broad</w:t>
      </w:r>
      <w:proofErr w:type="gramEnd"/>
      <w:r w:rsidRPr="00D774C3">
        <w:rPr>
          <w:rFonts w:ascii="Calibri" w:hAnsi="Calibri"/>
        </w:rPr>
        <w:t xml:space="preserve"> and most encompassing faith that I know of. That’s why it's the largest religion in the world</w:t>
      </w:r>
      <w:r w:rsidR="007C4115">
        <w:rPr>
          <w:rFonts w:ascii="Calibri" w:hAnsi="Calibri"/>
        </w:rPr>
        <w:t>.</w:t>
      </w:r>
      <w:r w:rsidRPr="00D774C3">
        <w:rPr>
          <w:rFonts w:ascii="Calibri" w:hAnsi="Calibri"/>
        </w:rPr>
        <w:t xml:space="preserve"> </w:t>
      </w:r>
    </w:p>
    <w:p w14:paraId="0F3E1FFA" w14:textId="77777777" w:rsidR="00D774C3" w:rsidRPr="00D774C3" w:rsidRDefault="00D774C3" w:rsidP="00D774C3">
      <w:pPr>
        <w:spacing w:line="276" w:lineRule="auto"/>
        <w:rPr>
          <w:rFonts w:ascii="Calibri" w:hAnsi="Calibri"/>
        </w:rPr>
      </w:pPr>
    </w:p>
    <w:p w14:paraId="5D5D8413" w14:textId="77777777" w:rsidR="00D774C3" w:rsidRPr="00D774C3" w:rsidRDefault="00D774C3" w:rsidP="00D774C3">
      <w:pPr>
        <w:spacing w:line="276" w:lineRule="auto"/>
        <w:rPr>
          <w:rFonts w:ascii="Calibri" w:hAnsi="Calibri"/>
        </w:rPr>
      </w:pPr>
      <w:r w:rsidRPr="00D774C3">
        <w:rPr>
          <w:rFonts w:ascii="Calibri" w:hAnsi="Calibri"/>
        </w:rPr>
        <w:t xml:space="preserve">The way you convert to Islam is with the sword. The way you convert to Christianity is you get on your knees and you serve. Look at the history of Islam. It's warfare and forcefulness. Christianity is spread throughout the world. It’s growing more in South America and in Africa than it is in North America. The reason the gospel is spread is because it has that transformative nature. When Christians serve, it opens the gospel. We serve and we adapt. </w:t>
      </w:r>
    </w:p>
    <w:p w14:paraId="67A0A6F7" w14:textId="77777777" w:rsidR="00D774C3" w:rsidRPr="00D774C3" w:rsidRDefault="00D774C3" w:rsidP="00D774C3">
      <w:pPr>
        <w:spacing w:line="276" w:lineRule="auto"/>
        <w:rPr>
          <w:rFonts w:ascii="Calibri" w:hAnsi="Calibri"/>
        </w:rPr>
      </w:pPr>
    </w:p>
    <w:p w14:paraId="1932384F" w14:textId="77777777" w:rsidR="00D774C3" w:rsidRPr="00D774C3" w:rsidRDefault="00D774C3" w:rsidP="00D774C3">
      <w:pPr>
        <w:spacing w:line="276" w:lineRule="auto"/>
        <w:rPr>
          <w:rFonts w:ascii="Calibri" w:hAnsi="Calibri"/>
        </w:rPr>
      </w:pPr>
      <w:r w:rsidRPr="00D774C3">
        <w:rPr>
          <w:rFonts w:ascii="Calibri" w:hAnsi="Calibri"/>
        </w:rPr>
        <w:t xml:space="preserve">People can worship the same Jesus on a whole another part of the globe. How is that possible? Adaptation. We don't let the culture that we live in create walls for us. We adapt to that culture. When the culture shifts, we can shift as long as the messages is intact. We adapt the methods, not the message. </w:t>
      </w:r>
    </w:p>
    <w:p w14:paraId="36A6FBBA" w14:textId="77777777" w:rsidR="00D774C3" w:rsidRPr="00D774C3" w:rsidRDefault="00D774C3" w:rsidP="00D774C3">
      <w:pPr>
        <w:spacing w:line="276" w:lineRule="auto"/>
        <w:rPr>
          <w:rFonts w:ascii="Calibri" w:hAnsi="Calibri"/>
        </w:rPr>
      </w:pPr>
    </w:p>
    <w:p w14:paraId="3F13DDEB" w14:textId="442A34C7" w:rsidR="00D774C3" w:rsidRPr="00D774C3" w:rsidRDefault="00D774C3" w:rsidP="00D774C3">
      <w:pPr>
        <w:spacing w:line="276" w:lineRule="auto"/>
        <w:rPr>
          <w:rFonts w:ascii="Calibri" w:hAnsi="Calibri"/>
        </w:rPr>
      </w:pPr>
      <w:r w:rsidRPr="00D774C3">
        <w:rPr>
          <w:rFonts w:ascii="Calibri" w:hAnsi="Calibri"/>
        </w:rPr>
        <w:t>I was over at Starbucks this week. I talked to my professor friend. I've been telling you guys about him. There was nowhere else to sit. He is a friend of mine. I love this guy. There was nowhere to sit at Starbucks</w:t>
      </w:r>
      <w:r w:rsidR="007C4115">
        <w:rPr>
          <w:rFonts w:ascii="Calibri" w:hAnsi="Calibri"/>
        </w:rPr>
        <w:t xml:space="preserve"> and h</w:t>
      </w:r>
      <w:r w:rsidRPr="00D774C3">
        <w:rPr>
          <w:rFonts w:ascii="Calibri" w:hAnsi="Calibri"/>
        </w:rPr>
        <w:t>e was like, “Ryan, come sit here,” so I sat down next to him. He started going at me</w:t>
      </w:r>
      <w:r w:rsidR="007C4115">
        <w:rPr>
          <w:rFonts w:ascii="Calibri" w:hAnsi="Calibri"/>
        </w:rPr>
        <w:t>. E</w:t>
      </w:r>
      <w:r w:rsidRPr="00D774C3">
        <w:rPr>
          <w:rFonts w:ascii="Calibri" w:hAnsi="Calibri"/>
        </w:rPr>
        <w:t>very question he had about the Old Testament</w:t>
      </w:r>
      <w:r w:rsidR="007C4115">
        <w:rPr>
          <w:rFonts w:ascii="Calibri" w:hAnsi="Calibri"/>
        </w:rPr>
        <w:t>, h</w:t>
      </w:r>
      <w:r w:rsidRPr="00D774C3">
        <w:rPr>
          <w:rFonts w:ascii="Calibri" w:hAnsi="Calibri"/>
        </w:rPr>
        <w:t xml:space="preserve">e's bringing it. I'm answering him. I'm frustrating him because I'm answering the question. I had to put on </w:t>
      </w:r>
      <w:r w:rsidR="007C4115">
        <w:rPr>
          <w:rFonts w:ascii="Calibri" w:hAnsi="Calibri"/>
        </w:rPr>
        <w:t xml:space="preserve">my </w:t>
      </w:r>
      <w:r w:rsidRPr="00D774C3">
        <w:rPr>
          <w:rFonts w:ascii="Calibri" w:hAnsi="Calibri"/>
        </w:rPr>
        <w:t xml:space="preserve">apologetics hat to communicate to that guy’s questions about the Bible. There are different hats that we all have to wear. The apologetic hat is when somebody asks you a critical question about the Christian faith. You have to put on that hat. </w:t>
      </w:r>
    </w:p>
    <w:p w14:paraId="783567EB" w14:textId="77777777" w:rsidR="00D774C3" w:rsidRPr="00D774C3" w:rsidRDefault="00D774C3" w:rsidP="00D774C3">
      <w:pPr>
        <w:spacing w:line="276" w:lineRule="auto"/>
        <w:rPr>
          <w:rFonts w:ascii="Calibri" w:hAnsi="Calibri"/>
        </w:rPr>
      </w:pPr>
    </w:p>
    <w:p w14:paraId="33E0A3A0" w14:textId="7F4534AE" w:rsidR="00D774C3" w:rsidRPr="00D774C3" w:rsidRDefault="00D774C3" w:rsidP="00D774C3">
      <w:pPr>
        <w:spacing w:line="276" w:lineRule="auto"/>
        <w:rPr>
          <w:rFonts w:ascii="Calibri" w:hAnsi="Calibri"/>
        </w:rPr>
      </w:pPr>
      <w:r w:rsidRPr="00D774C3">
        <w:rPr>
          <w:rFonts w:ascii="Calibri" w:hAnsi="Calibri"/>
        </w:rPr>
        <w:t xml:space="preserve">There's also another hat. There's an encouragement hat. When you're talking to somebody who’s down and out (their spouse just left, they lost their job, they can't pay their rent that </w:t>
      </w:r>
      <w:r w:rsidRPr="00D774C3">
        <w:rPr>
          <w:rFonts w:ascii="Calibri" w:hAnsi="Calibri"/>
        </w:rPr>
        <w:lastRenderedPageBreak/>
        <w:t>month</w:t>
      </w:r>
      <w:r w:rsidR="007C4115">
        <w:rPr>
          <w:rFonts w:ascii="Calibri" w:hAnsi="Calibri"/>
        </w:rPr>
        <w:t>, they’re</w:t>
      </w:r>
      <w:r w:rsidRPr="00D774C3">
        <w:rPr>
          <w:rFonts w:ascii="Calibri" w:hAnsi="Calibri"/>
        </w:rPr>
        <w:t xml:space="preserve"> discouraged</w:t>
      </w:r>
      <w:r w:rsidR="007C4115">
        <w:rPr>
          <w:rFonts w:ascii="Calibri" w:hAnsi="Calibri"/>
        </w:rPr>
        <w:t>)</w:t>
      </w:r>
      <w:r w:rsidRPr="00D774C3">
        <w:rPr>
          <w:rFonts w:ascii="Calibri" w:hAnsi="Calibri"/>
        </w:rPr>
        <w:t xml:space="preserve">, we put on an encouragement hat. </w:t>
      </w:r>
      <w:r w:rsidR="007C4115">
        <w:rPr>
          <w:rFonts w:ascii="Calibri" w:hAnsi="Calibri"/>
        </w:rPr>
        <w:t>Again, h</w:t>
      </w:r>
      <w:r w:rsidRPr="00D774C3">
        <w:rPr>
          <w:rFonts w:ascii="Calibri" w:hAnsi="Calibri"/>
        </w:rPr>
        <w:t xml:space="preserve">ow do we reach all kinds of people? Paul says, “I've become all things to all people so I can win some.” You have to be willing to wear different hats. I put on my apologetics hat to answer people's critical questions about the Bible. I put on my encouragement hat to talk to people who are down and out. </w:t>
      </w:r>
    </w:p>
    <w:p w14:paraId="4BF1F157" w14:textId="77777777" w:rsidR="00D774C3" w:rsidRPr="00D774C3" w:rsidRDefault="00D774C3" w:rsidP="00D774C3">
      <w:pPr>
        <w:spacing w:line="276" w:lineRule="auto"/>
        <w:rPr>
          <w:rFonts w:ascii="Calibri" w:hAnsi="Calibri"/>
        </w:rPr>
      </w:pPr>
    </w:p>
    <w:p w14:paraId="1BC463A2" w14:textId="77777777" w:rsidR="00D774C3" w:rsidRPr="00D774C3" w:rsidRDefault="00D774C3" w:rsidP="00D774C3">
      <w:pPr>
        <w:spacing w:line="276" w:lineRule="auto"/>
        <w:rPr>
          <w:rFonts w:ascii="Calibri" w:hAnsi="Calibri"/>
        </w:rPr>
      </w:pPr>
      <w:r w:rsidRPr="00D774C3">
        <w:rPr>
          <w:rFonts w:ascii="Calibri" w:hAnsi="Calibri"/>
        </w:rPr>
        <w:t xml:space="preserve">There are some other hats. There's a religious hat. I saw the Jehovah's Witnesses out yesterday. They were talking to people along Lake Austin. Jehovah's Witnesses are very religious. They’re very proud of their religious commitment, their fervor. I'm from Denver. We have a lot of Mormons in Denver, so I spent a lot of time with the Mormon community. Those people are very religious. Sometimes other groups can be very religious too, like Catholics. People who believe they're going to heaven because of their own merits. If you're going to talk to religious people, I will put it in that category people who are have a secular religion that basically says, “I'm a good person, so why do I need God?” We might even put them in that category because it's all me-centered. It's all man-centered. I had to put on a religious hat to be able to communicate to that group of people. </w:t>
      </w:r>
    </w:p>
    <w:p w14:paraId="582F0D33" w14:textId="77777777" w:rsidR="00D774C3" w:rsidRPr="00D774C3" w:rsidRDefault="00D774C3" w:rsidP="00D774C3">
      <w:pPr>
        <w:spacing w:line="276" w:lineRule="auto"/>
        <w:rPr>
          <w:rFonts w:ascii="Calibri" w:hAnsi="Calibri"/>
        </w:rPr>
      </w:pPr>
    </w:p>
    <w:p w14:paraId="201A4515" w14:textId="77777777" w:rsidR="00D774C3" w:rsidRPr="00D774C3" w:rsidRDefault="00D774C3" w:rsidP="00D774C3">
      <w:pPr>
        <w:spacing w:line="276" w:lineRule="auto"/>
        <w:rPr>
          <w:rFonts w:ascii="Calibri" w:hAnsi="Calibri"/>
        </w:rPr>
      </w:pPr>
      <w:r w:rsidRPr="00D774C3">
        <w:rPr>
          <w:rFonts w:ascii="Calibri" w:hAnsi="Calibri"/>
        </w:rPr>
        <w:t xml:space="preserve">There are multiple hats, so we're adapting. If you're going to be a follower of Jesus, you have to learn and grow in how you talk to people and how you communicate in many different ways. Don't be just a one-track person. Be broad. </w:t>
      </w:r>
    </w:p>
    <w:p w14:paraId="2AD8EB28" w14:textId="77777777" w:rsidR="00D774C3" w:rsidRPr="00D774C3" w:rsidRDefault="00D774C3" w:rsidP="00D774C3">
      <w:pPr>
        <w:spacing w:line="276" w:lineRule="auto"/>
        <w:rPr>
          <w:rFonts w:ascii="Calibri" w:hAnsi="Calibri"/>
        </w:rPr>
      </w:pPr>
    </w:p>
    <w:p w14:paraId="5EC21DAB" w14:textId="77777777" w:rsidR="00D774C3" w:rsidRPr="00D774C3" w:rsidRDefault="00D774C3" w:rsidP="00D774C3">
      <w:pPr>
        <w:spacing w:line="276" w:lineRule="auto"/>
        <w:rPr>
          <w:rFonts w:ascii="Calibri" w:hAnsi="Calibri"/>
          <w:b/>
          <w:bCs/>
        </w:rPr>
      </w:pPr>
      <w:r w:rsidRPr="00D774C3">
        <w:rPr>
          <w:rFonts w:ascii="Calibri" w:hAnsi="Calibri"/>
          <w:b/>
          <w:bCs/>
        </w:rPr>
        <w:t>3. Win</w:t>
      </w:r>
    </w:p>
    <w:p w14:paraId="57F9158B" w14:textId="77777777" w:rsidR="00D774C3" w:rsidRPr="00D774C3" w:rsidRDefault="00D774C3" w:rsidP="00D774C3">
      <w:pPr>
        <w:spacing w:line="276" w:lineRule="auto"/>
        <w:rPr>
          <w:rFonts w:ascii="Calibri" w:hAnsi="Calibri"/>
        </w:rPr>
      </w:pPr>
    </w:p>
    <w:p w14:paraId="09BC48F8" w14:textId="77777777" w:rsidR="00D774C3" w:rsidRPr="00D774C3" w:rsidRDefault="00D774C3" w:rsidP="00D774C3">
      <w:pPr>
        <w:spacing w:line="276" w:lineRule="auto"/>
        <w:rPr>
          <w:rFonts w:ascii="Calibri" w:hAnsi="Calibri"/>
        </w:rPr>
      </w:pPr>
      <w:r w:rsidRPr="00D774C3">
        <w:rPr>
          <w:rFonts w:ascii="Calibri" w:hAnsi="Calibri"/>
        </w:rPr>
        <w:t xml:space="preserve">When you serve and you adapt, you win. </w:t>
      </w:r>
    </w:p>
    <w:p w14:paraId="174812E9" w14:textId="77777777" w:rsidR="00D774C3" w:rsidRPr="00D774C3" w:rsidRDefault="00D774C3" w:rsidP="00D774C3">
      <w:pPr>
        <w:spacing w:line="276" w:lineRule="auto"/>
        <w:rPr>
          <w:rFonts w:ascii="Calibri" w:hAnsi="Calibri"/>
        </w:rPr>
      </w:pPr>
    </w:p>
    <w:p w14:paraId="430A2CB1" w14:textId="77777777" w:rsidR="00D774C3" w:rsidRPr="00D774C3" w:rsidRDefault="00D774C3" w:rsidP="00D774C3">
      <w:pPr>
        <w:spacing w:line="276" w:lineRule="auto"/>
        <w:rPr>
          <w:rFonts w:ascii="Calibri" w:hAnsi="Calibri"/>
        </w:rPr>
      </w:pPr>
      <w:r w:rsidRPr="00D774C3">
        <w:rPr>
          <w:rFonts w:ascii="Calibri" w:hAnsi="Calibri"/>
        </w:rPr>
        <w:t>“Although I am free from all and not anyone’s slave, I have made myself a slave to everyone, in order to win more people” (1 Corinthians 9:19).</w:t>
      </w:r>
    </w:p>
    <w:p w14:paraId="7861570B" w14:textId="77777777" w:rsidR="00D774C3" w:rsidRPr="00D774C3" w:rsidRDefault="00D774C3" w:rsidP="00D774C3">
      <w:pPr>
        <w:spacing w:line="276" w:lineRule="auto"/>
        <w:rPr>
          <w:rFonts w:ascii="Calibri" w:hAnsi="Calibri"/>
        </w:rPr>
      </w:pPr>
    </w:p>
    <w:p w14:paraId="49552B8B" w14:textId="77777777" w:rsidR="00D774C3" w:rsidRPr="00D774C3" w:rsidRDefault="00D774C3" w:rsidP="00D774C3">
      <w:pPr>
        <w:spacing w:line="276" w:lineRule="auto"/>
        <w:rPr>
          <w:rFonts w:ascii="Calibri" w:hAnsi="Calibri"/>
        </w:rPr>
      </w:pPr>
      <w:r w:rsidRPr="00D774C3">
        <w:rPr>
          <w:rFonts w:ascii="Calibri" w:hAnsi="Calibri"/>
        </w:rPr>
        <w:t xml:space="preserve">“Now I do all this because of the gospel, so that I may share in its blessings” (1 Corinthians 9:23). </w:t>
      </w:r>
    </w:p>
    <w:p w14:paraId="63745893" w14:textId="77777777" w:rsidR="00D774C3" w:rsidRPr="00D774C3" w:rsidRDefault="00D774C3" w:rsidP="00D774C3">
      <w:pPr>
        <w:spacing w:line="276" w:lineRule="auto"/>
        <w:rPr>
          <w:rFonts w:ascii="Calibri" w:hAnsi="Calibri"/>
        </w:rPr>
      </w:pPr>
    </w:p>
    <w:p w14:paraId="0176DA85" w14:textId="77777777" w:rsidR="00D774C3" w:rsidRPr="00D774C3" w:rsidRDefault="00D774C3" w:rsidP="00D774C3">
      <w:pPr>
        <w:spacing w:line="276" w:lineRule="auto"/>
        <w:rPr>
          <w:rFonts w:ascii="Calibri" w:hAnsi="Calibri"/>
        </w:rPr>
      </w:pPr>
      <w:r w:rsidRPr="00D774C3">
        <w:rPr>
          <w:rFonts w:ascii="Calibri" w:hAnsi="Calibri"/>
        </w:rPr>
        <w:t xml:space="preserve">Is it a blessing when you see people's lives transformed by Jesus? Is that the best in the whole world? Is there anything greater than that? That is the deal. We serve and we adapt so we can win. When the kingdom of God wins, then we win. When the church wins, then we win. We want to play on the winning team. We want to serve, we want to adapt so we can win. That's what he says right there in verse 19 – “I myself have become a slave in order to win more people.” </w:t>
      </w:r>
    </w:p>
    <w:p w14:paraId="47A9CEFF" w14:textId="77777777" w:rsidR="00D774C3" w:rsidRPr="00D774C3" w:rsidRDefault="00D774C3" w:rsidP="00D774C3">
      <w:pPr>
        <w:spacing w:line="276" w:lineRule="auto"/>
        <w:rPr>
          <w:rFonts w:ascii="Calibri" w:hAnsi="Calibri"/>
        </w:rPr>
      </w:pPr>
    </w:p>
    <w:p w14:paraId="5876ECB2" w14:textId="77777777" w:rsidR="00D774C3" w:rsidRPr="00D774C3" w:rsidRDefault="00D774C3" w:rsidP="00D774C3">
      <w:pPr>
        <w:spacing w:line="276" w:lineRule="auto"/>
        <w:rPr>
          <w:rFonts w:ascii="Calibri" w:hAnsi="Calibri"/>
        </w:rPr>
      </w:pPr>
      <w:r w:rsidRPr="00D774C3">
        <w:rPr>
          <w:rFonts w:ascii="Calibri" w:hAnsi="Calibri"/>
        </w:rPr>
        <w:t xml:space="preserve">That’s our challenge with our church. Our goal is to win. Our goal is to influence. The way we're going to do that is we're going to serve, we're going to adapt, and we're going to win. Then we're going to push the replay button. We’re going to serve, we're going to adapt, we're going to win, and we're going to push the replay button again and do the same thing over and over again. By doing that, we hope that Edge Church will always be a place that is on the bleeding edge of what God wants to do in the city of Austin. </w:t>
      </w:r>
    </w:p>
    <w:p w14:paraId="656348B8" w14:textId="77777777" w:rsidR="00D774C3" w:rsidRPr="00D774C3" w:rsidRDefault="00D774C3" w:rsidP="00D774C3">
      <w:pPr>
        <w:spacing w:line="276" w:lineRule="auto"/>
        <w:rPr>
          <w:rFonts w:ascii="Calibri" w:hAnsi="Calibri"/>
        </w:rPr>
      </w:pPr>
    </w:p>
    <w:p w14:paraId="2CE9B5CD" w14:textId="77777777" w:rsidR="00D774C3" w:rsidRPr="00D774C3" w:rsidRDefault="00D774C3" w:rsidP="00D774C3">
      <w:pPr>
        <w:spacing w:line="276" w:lineRule="auto"/>
        <w:rPr>
          <w:rFonts w:ascii="Calibri" w:hAnsi="Calibri"/>
        </w:rPr>
      </w:pPr>
      <w:r w:rsidRPr="00D774C3">
        <w:rPr>
          <w:rFonts w:ascii="Calibri" w:hAnsi="Calibri"/>
        </w:rPr>
        <w:br w:type="page"/>
      </w:r>
    </w:p>
    <w:p w14:paraId="1CF05616" w14:textId="77777777" w:rsidR="00D774C3" w:rsidRPr="00D774C3" w:rsidRDefault="00D774C3" w:rsidP="00D774C3">
      <w:pPr>
        <w:spacing w:line="276" w:lineRule="auto"/>
        <w:rPr>
          <w:rFonts w:ascii="Calibri" w:hAnsi="Calibri"/>
          <w:b/>
          <w:bCs/>
          <w:sz w:val="28"/>
          <w:szCs w:val="28"/>
          <w:u w:val="single"/>
        </w:rPr>
      </w:pPr>
      <w:r w:rsidRPr="00D774C3">
        <w:rPr>
          <w:rFonts w:ascii="Calibri" w:hAnsi="Calibri"/>
          <w:b/>
          <w:bCs/>
          <w:sz w:val="28"/>
          <w:szCs w:val="28"/>
          <w:u w:val="single"/>
        </w:rPr>
        <w:lastRenderedPageBreak/>
        <w:t>OUTLINE</w:t>
      </w:r>
    </w:p>
    <w:p w14:paraId="4B2350F3" w14:textId="77777777" w:rsidR="00D774C3" w:rsidRPr="00D774C3" w:rsidRDefault="00D774C3" w:rsidP="00D774C3">
      <w:pPr>
        <w:spacing w:line="276" w:lineRule="auto"/>
        <w:rPr>
          <w:rFonts w:ascii="Calibri" w:hAnsi="Calibri"/>
          <w:b/>
          <w:bCs/>
          <w:u w:val="single"/>
        </w:rPr>
      </w:pPr>
    </w:p>
    <w:p w14:paraId="24E554A5" w14:textId="77777777" w:rsidR="00D774C3" w:rsidRPr="00D774C3" w:rsidRDefault="00D774C3" w:rsidP="00D774C3">
      <w:pPr>
        <w:spacing w:line="276" w:lineRule="auto"/>
        <w:rPr>
          <w:rFonts w:ascii="Calibri" w:hAnsi="Calibri"/>
          <w:b/>
          <w:bCs/>
        </w:rPr>
      </w:pPr>
      <w:r w:rsidRPr="00D774C3">
        <w:rPr>
          <w:rFonts w:ascii="Calibri" w:hAnsi="Calibri"/>
          <w:b/>
          <w:bCs/>
        </w:rPr>
        <w:t>1. Service</w:t>
      </w:r>
    </w:p>
    <w:p w14:paraId="0CECF3AB" w14:textId="77777777" w:rsidR="00D774C3" w:rsidRPr="00D774C3" w:rsidRDefault="00D774C3" w:rsidP="00D774C3">
      <w:pPr>
        <w:spacing w:line="276" w:lineRule="auto"/>
        <w:rPr>
          <w:rFonts w:ascii="Calibri" w:hAnsi="Calibri"/>
          <w:b/>
          <w:bCs/>
        </w:rPr>
      </w:pPr>
    </w:p>
    <w:p w14:paraId="794CA3A9" w14:textId="77777777" w:rsidR="00D774C3" w:rsidRPr="00D774C3" w:rsidRDefault="00D774C3" w:rsidP="00D774C3">
      <w:pPr>
        <w:spacing w:line="276" w:lineRule="auto"/>
        <w:rPr>
          <w:rFonts w:ascii="Calibri" w:hAnsi="Calibri"/>
        </w:rPr>
      </w:pPr>
      <w:r w:rsidRPr="00D774C3">
        <w:rPr>
          <w:rFonts w:ascii="Calibri" w:hAnsi="Calibri"/>
        </w:rPr>
        <w:t>“Although I am free from all and not anyone’s slave, I have made myself a slave to everyone, in order to win more people.”</w:t>
      </w:r>
    </w:p>
    <w:p w14:paraId="0C2F819C" w14:textId="77777777" w:rsidR="00D774C3" w:rsidRPr="00D774C3" w:rsidRDefault="00D774C3" w:rsidP="00D774C3">
      <w:pPr>
        <w:spacing w:line="276" w:lineRule="auto"/>
        <w:rPr>
          <w:rFonts w:ascii="Calibri" w:hAnsi="Calibri"/>
        </w:rPr>
      </w:pPr>
      <w:r w:rsidRPr="00D774C3">
        <w:rPr>
          <w:rFonts w:ascii="Calibri" w:hAnsi="Calibri"/>
        </w:rPr>
        <w:t>1 Corinthians 9:19 (CSB)</w:t>
      </w:r>
    </w:p>
    <w:p w14:paraId="158BF0DA" w14:textId="77777777" w:rsidR="00D774C3" w:rsidRPr="00D774C3" w:rsidRDefault="00D774C3" w:rsidP="00D774C3">
      <w:pPr>
        <w:spacing w:line="276" w:lineRule="auto"/>
        <w:rPr>
          <w:rFonts w:ascii="Calibri" w:hAnsi="Calibri"/>
        </w:rPr>
      </w:pPr>
    </w:p>
    <w:p w14:paraId="34A390FF" w14:textId="77777777" w:rsidR="00D774C3" w:rsidRPr="00D774C3" w:rsidRDefault="00D774C3" w:rsidP="00D774C3">
      <w:pPr>
        <w:spacing w:line="276" w:lineRule="auto"/>
        <w:rPr>
          <w:rFonts w:ascii="Calibri" w:hAnsi="Calibri"/>
          <w:b/>
          <w:bCs/>
        </w:rPr>
      </w:pPr>
      <w:r w:rsidRPr="00D774C3">
        <w:rPr>
          <w:rFonts w:ascii="Calibri" w:hAnsi="Calibri"/>
          <w:b/>
          <w:bCs/>
        </w:rPr>
        <w:t>2. Adapt</w:t>
      </w:r>
    </w:p>
    <w:p w14:paraId="01FE4A27" w14:textId="77777777" w:rsidR="00D774C3" w:rsidRPr="00D774C3" w:rsidRDefault="00D774C3" w:rsidP="00D774C3">
      <w:pPr>
        <w:spacing w:line="276" w:lineRule="auto"/>
        <w:rPr>
          <w:rFonts w:ascii="Calibri" w:hAnsi="Calibri"/>
          <w:b/>
          <w:bCs/>
        </w:rPr>
      </w:pPr>
    </w:p>
    <w:p w14:paraId="136F6089" w14:textId="77777777" w:rsidR="00D774C3" w:rsidRPr="00D774C3" w:rsidRDefault="00D774C3" w:rsidP="00D774C3">
      <w:pPr>
        <w:spacing w:line="276" w:lineRule="auto"/>
        <w:rPr>
          <w:rFonts w:ascii="Calibri" w:hAnsi="Calibri"/>
        </w:rPr>
      </w:pPr>
      <w:r w:rsidRPr="00D774C3">
        <w:rPr>
          <w:rFonts w:ascii="Calibri" w:hAnsi="Calibri"/>
        </w:rPr>
        <w:t>“To the Jews I became like a Jew, to win Jews; to those under the law, like one under the law—though I myself am not under the law—to win those under the law. To those who are without the law, like one without the law—not being without God's law but within Christ's law—to win those without the law. To the weak I became weak, in order to win the weak. I have become all things to all people, so that I may by every possible means save some.”</w:t>
      </w:r>
    </w:p>
    <w:p w14:paraId="32D71B40" w14:textId="77777777" w:rsidR="00D774C3" w:rsidRPr="00D774C3" w:rsidRDefault="00D774C3" w:rsidP="00D774C3">
      <w:pPr>
        <w:spacing w:line="276" w:lineRule="auto"/>
        <w:rPr>
          <w:rFonts w:ascii="Calibri" w:hAnsi="Calibri"/>
        </w:rPr>
      </w:pPr>
      <w:r w:rsidRPr="00D774C3">
        <w:rPr>
          <w:rFonts w:ascii="Calibri" w:hAnsi="Calibri"/>
        </w:rPr>
        <w:t xml:space="preserve">1 Corinthians 9:20-22 (CSB) </w:t>
      </w:r>
    </w:p>
    <w:p w14:paraId="013D2891" w14:textId="77777777" w:rsidR="00D774C3" w:rsidRPr="00D774C3" w:rsidRDefault="00D774C3" w:rsidP="00D774C3">
      <w:pPr>
        <w:spacing w:line="276" w:lineRule="auto"/>
        <w:rPr>
          <w:rFonts w:ascii="Calibri" w:hAnsi="Calibri"/>
        </w:rPr>
      </w:pPr>
    </w:p>
    <w:p w14:paraId="2249ECA3" w14:textId="77777777" w:rsidR="00D774C3" w:rsidRPr="00D774C3" w:rsidRDefault="00D774C3" w:rsidP="00D774C3">
      <w:pPr>
        <w:spacing w:line="276" w:lineRule="auto"/>
        <w:rPr>
          <w:rFonts w:ascii="Calibri" w:hAnsi="Calibri"/>
          <w:b/>
          <w:bCs/>
        </w:rPr>
      </w:pPr>
      <w:r w:rsidRPr="00D774C3">
        <w:rPr>
          <w:rFonts w:ascii="Calibri" w:hAnsi="Calibri"/>
          <w:b/>
          <w:bCs/>
        </w:rPr>
        <w:t>3. Win</w:t>
      </w:r>
    </w:p>
    <w:p w14:paraId="0907F845" w14:textId="77777777" w:rsidR="00D774C3" w:rsidRPr="00D774C3" w:rsidRDefault="00D774C3" w:rsidP="00D774C3">
      <w:pPr>
        <w:spacing w:line="276" w:lineRule="auto"/>
        <w:rPr>
          <w:rFonts w:ascii="Calibri" w:hAnsi="Calibri"/>
          <w:b/>
          <w:bCs/>
        </w:rPr>
      </w:pPr>
    </w:p>
    <w:p w14:paraId="11CC1FE3" w14:textId="718271E5" w:rsidR="00D774C3" w:rsidRPr="00D774C3" w:rsidRDefault="00D774C3" w:rsidP="00D774C3">
      <w:pPr>
        <w:spacing w:line="276" w:lineRule="auto"/>
        <w:rPr>
          <w:rFonts w:ascii="Calibri" w:hAnsi="Calibri"/>
        </w:rPr>
      </w:pPr>
      <w:r w:rsidRPr="00D774C3">
        <w:rPr>
          <w:rFonts w:ascii="Calibri" w:hAnsi="Calibri"/>
        </w:rPr>
        <w:t>“Although I am free from all and not anyone’s slave, I have made myself a slave to everyone, in order to win more people</w:t>
      </w:r>
      <w:r w:rsidR="00605FBF">
        <w:rPr>
          <w:rFonts w:ascii="Calibri" w:hAnsi="Calibri"/>
        </w:rPr>
        <w:t>.</w:t>
      </w:r>
      <w:r w:rsidRPr="00D774C3">
        <w:rPr>
          <w:rFonts w:ascii="Calibri" w:hAnsi="Calibri"/>
        </w:rPr>
        <w:t>”</w:t>
      </w:r>
    </w:p>
    <w:p w14:paraId="5EEFF4C2" w14:textId="77777777" w:rsidR="00D774C3" w:rsidRPr="00D774C3" w:rsidRDefault="00D774C3" w:rsidP="00D774C3">
      <w:pPr>
        <w:spacing w:line="276" w:lineRule="auto"/>
        <w:rPr>
          <w:rFonts w:ascii="Calibri" w:hAnsi="Calibri"/>
        </w:rPr>
      </w:pPr>
      <w:r w:rsidRPr="00D774C3">
        <w:rPr>
          <w:rFonts w:ascii="Calibri" w:hAnsi="Calibri"/>
        </w:rPr>
        <w:t>1 Corinthians 9:19 (CSB)</w:t>
      </w:r>
    </w:p>
    <w:p w14:paraId="368D9BE5" w14:textId="77777777" w:rsidR="00D774C3" w:rsidRPr="00D774C3" w:rsidRDefault="00D774C3" w:rsidP="00D774C3">
      <w:pPr>
        <w:spacing w:line="276" w:lineRule="auto"/>
        <w:rPr>
          <w:rFonts w:ascii="Calibri" w:hAnsi="Calibri"/>
        </w:rPr>
      </w:pPr>
    </w:p>
    <w:p w14:paraId="71A26127" w14:textId="77777777" w:rsidR="00D774C3" w:rsidRPr="00D774C3" w:rsidRDefault="00D774C3" w:rsidP="00D774C3">
      <w:pPr>
        <w:spacing w:line="276" w:lineRule="auto"/>
        <w:rPr>
          <w:rFonts w:ascii="Calibri" w:hAnsi="Calibri"/>
        </w:rPr>
      </w:pPr>
      <w:r w:rsidRPr="00D774C3">
        <w:rPr>
          <w:rFonts w:ascii="Calibri" w:hAnsi="Calibri"/>
        </w:rPr>
        <w:t>“Now I do all this because of the gospel, so that I may share in its blessings.”</w:t>
      </w:r>
    </w:p>
    <w:p w14:paraId="7D760183" w14:textId="77777777" w:rsidR="00D774C3" w:rsidRPr="00D774C3" w:rsidRDefault="00D774C3" w:rsidP="00D774C3">
      <w:pPr>
        <w:spacing w:line="276" w:lineRule="auto"/>
        <w:rPr>
          <w:rFonts w:ascii="Calibri" w:hAnsi="Calibri"/>
        </w:rPr>
      </w:pPr>
      <w:r w:rsidRPr="00D774C3">
        <w:rPr>
          <w:rFonts w:ascii="Calibri" w:hAnsi="Calibri"/>
        </w:rPr>
        <w:t>1 Corinthians 9:23 (CSB)</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DE728" w14:textId="77777777" w:rsidR="00064D81" w:rsidRDefault="00064D81">
      <w:r>
        <w:separator/>
      </w:r>
    </w:p>
  </w:endnote>
  <w:endnote w:type="continuationSeparator" w:id="0">
    <w:p w14:paraId="7DB60B76" w14:textId="77777777" w:rsidR="00064D81" w:rsidRDefault="00064D81">
      <w:r>
        <w:continuationSeparator/>
      </w:r>
    </w:p>
  </w:endnote>
  <w:endnote w:type="continuationNotice" w:id="1">
    <w:p w14:paraId="51008883" w14:textId="77777777" w:rsidR="00064D81" w:rsidRDefault="00064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A5B18" w14:textId="77777777" w:rsidR="009F14EB" w:rsidRDefault="009F1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981E0" w14:textId="77777777" w:rsidR="005E7A87" w:rsidRDefault="000D064C" w:rsidP="00E001F4">
    <w:pPr>
      <w:pStyle w:val="Footer"/>
      <w:jc w:val="right"/>
    </w:pPr>
    <w:r>
      <w:tab/>
    </w:r>
  </w:p>
  <w:p w14:paraId="12D86930" w14:textId="6D4A6DFD" w:rsidR="000D064C" w:rsidRPr="00E001F4" w:rsidRDefault="00A11D21" w:rsidP="00A11D21">
    <w:pPr>
      <w:pStyle w:val="Footer"/>
      <w:rPr>
        <w:rFonts w:ascii="Calibri" w:hAnsi="Calibri"/>
      </w:rPr>
    </w:pPr>
    <w:r>
      <w:rPr>
        <w:rFonts w:ascii="Calibri" w:hAnsi="Calibri"/>
        <w:b/>
        <w:bCs/>
      </w:rPr>
      <w:tab/>
    </w:r>
    <w:r w:rsidR="00D774C3">
      <w:rPr>
        <w:rFonts w:ascii="Calibri" w:hAnsi="Calibri"/>
        <w:b/>
        <w:bCs/>
      </w:rPr>
      <w:t>Culturally Relevant</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5A893" w14:textId="77777777" w:rsidR="009F14EB" w:rsidRDefault="009F1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CEE11" w14:textId="77777777" w:rsidR="00064D81" w:rsidRDefault="00064D81">
      <w:r>
        <w:separator/>
      </w:r>
    </w:p>
  </w:footnote>
  <w:footnote w:type="continuationSeparator" w:id="0">
    <w:p w14:paraId="79166DD4" w14:textId="77777777" w:rsidR="00064D81" w:rsidRDefault="00064D81">
      <w:r>
        <w:continuationSeparator/>
      </w:r>
    </w:p>
  </w:footnote>
  <w:footnote w:type="continuationNotice" w:id="1">
    <w:p w14:paraId="106121E9" w14:textId="77777777" w:rsidR="00064D81" w:rsidRDefault="00064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07C04"/>
    <w:rsid w:val="000101D8"/>
    <w:rsid w:val="000122AD"/>
    <w:rsid w:val="00013A7D"/>
    <w:rsid w:val="00024966"/>
    <w:rsid w:val="0002554A"/>
    <w:rsid w:val="00025D6B"/>
    <w:rsid w:val="00026902"/>
    <w:rsid w:val="00026CF2"/>
    <w:rsid w:val="00036952"/>
    <w:rsid w:val="000427BF"/>
    <w:rsid w:val="00045681"/>
    <w:rsid w:val="00046BD4"/>
    <w:rsid w:val="00047929"/>
    <w:rsid w:val="000529A4"/>
    <w:rsid w:val="00064D81"/>
    <w:rsid w:val="00071A8E"/>
    <w:rsid w:val="000732B4"/>
    <w:rsid w:val="00082D3E"/>
    <w:rsid w:val="0008638E"/>
    <w:rsid w:val="00092635"/>
    <w:rsid w:val="00095757"/>
    <w:rsid w:val="000957B4"/>
    <w:rsid w:val="000966E0"/>
    <w:rsid w:val="000A14EA"/>
    <w:rsid w:val="000A5122"/>
    <w:rsid w:val="000B327E"/>
    <w:rsid w:val="000C27DD"/>
    <w:rsid w:val="000D064C"/>
    <w:rsid w:val="000D6515"/>
    <w:rsid w:val="000D68F0"/>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53B63"/>
    <w:rsid w:val="001822A0"/>
    <w:rsid w:val="00185CA0"/>
    <w:rsid w:val="001903F1"/>
    <w:rsid w:val="001A2F4C"/>
    <w:rsid w:val="001A3BD3"/>
    <w:rsid w:val="001A4038"/>
    <w:rsid w:val="001C6DAF"/>
    <w:rsid w:val="001D3CC2"/>
    <w:rsid w:val="001E3993"/>
    <w:rsid w:val="001F2E97"/>
    <w:rsid w:val="001F736C"/>
    <w:rsid w:val="00207298"/>
    <w:rsid w:val="002252B6"/>
    <w:rsid w:val="002255D9"/>
    <w:rsid w:val="002358DC"/>
    <w:rsid w:val="00236A18"/>
    <w:rsid w:val="00236AB3"/>
    <w:rsid w:val="00255946"/>
    <w:rsid w:val="002624CD"/>
    <w:rsid w:val="00272DD2"/>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7BC2"/>
    <w:rsid w:val="003749C4"/>
    <w:rsid w:val="00382BDB"/>
    <w:rsid w:val="00386B56"/>
    <w:rsid w:val="00394E73"/>
    <w:rsid w:val="00397B66"/>
    <w:rsid w:val="00397EA2"/>
    <w:rsid w:val="003B4BBB"/>
    <w:rsid w:val="003C1E8D"/>
    <w:rsid w:val="003C695F"/>
    <w:rsid w:val="003D2E36"/>
    <w:rsid w:val="003E0C7C"/>
    <w:rsid w:val="003E3313"/>
    <w:rsid w:val="003E6080"/>
    <w:rsid w:val="003F23DC"/>
    <w:rsid w:val="003F3A2E"/>
    <w:rsid w:val="003F6FC6"/>
    <w:rsid w:val="00403663"/>
    <w:rsid w:val="00404A59"/>
    <w:rsid w:val="004176C3"/>
    <w:rsid w:val="0042042A"/>
    <w:rsid w:val="00420DFE"/>
    <w:rsid w:val="00423B74"/>
    <w:rsid w:val="00427806"/>
    <w:rsid w:val="00436846"/>
    <w:rsid w:val="00440449"/>
    <w:rsid w:val="00442464"/>
    <w:rsid w:val="00447886"/>
    <w:rsid w:val="004511A1"/>
    <w:rsid w:val="00463090"/>
    <w:rsid w:val="004816A2"/>
    <w:rsid w:val="00492398"/>
    <w:rsid w:val="004A349B"/>
    <w:rsid w:val="004A73C5"/>
    <w:rsid w:val="004B20E1"/>
    <w:rsid w:val="004B25B5"/>
    <w:rsid w:val="004C3050"/>
    <w:rsid w:val="004C5E5A"/>
    <w:rsid w:val="004D1C32"/>
    <w:rsid w:val="004E7372"/>
    <w:rsid w:val="004F7185"/>
    <w:rsid w:val="005039D4"/>
    <w:rsid w:val="00504A84"/>
    <w:rsid w:val="005135BB"/>
    <w:rsid w:val="00514E43"/>
    <w:rsid w:val="00521FAA"/>
    <w:rsid w:val="005250E7"/>
    <w:rsid w:val="00532366"/>
    <w:rsid w:val="00554E4A"/>
    <w:rsid w:val="0057422B"/>
    <w:rsid w:val="00577301"/>
    <w:rsid w:val="00582FFE"/>
    <w:rsid w:val="00585F84"/>
    <w:rsid w:val="005922EB"/>
    <w:rsid w:val="005B2103"/>
    <w:rsid w:val="005B3057"/>
    <w:rsid w:val="005B43AA"/>
    <w:rsid w:val="005B5A7B"/>
    <w:rsid w:val="005C25AD"/>
    <w:rsid w:val="005D45B6"/>
    <w:rsid w:val="005E1B8C"/>
    <w:rsid w:val="005E30D7"/>
    <w:rsid w:val="005E3D64"/>
    <w:rsid w:val="005E7A87"/>
    <w:rsid w:val="00605FBF"/>
    <w:rsid w:val="006064FA"/>
    <w:rsid w:val="0062720A"/>
    <w:rsid w:val="00631CBE"/>
    <w:rsid w:val="006652C7"/>
    <w:rsid w:val="006666D7"/>
    <w:rsid w:val="00672F9E"/>
    <w:rsid w:val="00676E96"/>
    <w:rsid w:val="006865D6"/>
    <w:rsid w:val="006A01A4"/>
    <w:rsid w:val="006A24A7"/>
    <w:rsid w:val="006A6FCB"/>
    <w:rsid w:val="006A7C94"/>
    <w:rsid w:val="006B1A5C"/>
    <w:rsid w:val="006B7862"/>
    <w:rsid w:val="006C31A8"/>
    <w:rsid w:val="006C4559"/>
    <w:rsid w:val="006D24DF"/>
    <w:rsid w:val="006D3136"/>
    <w:rsid w:val="006D3F80"/>
    <w:rsid w:val="006D5364"/>
    <w:rsid w:val="006E255D"/>
    <w:rsid w:val="006E4F39"/>
    <w:rsid w:val="006E77E6"/>
    <w:rsid w:val="00702914"/>
    <w:rsid w:val="007077AB"/>
    <w:rsid w:val="00713848"/>
    <w:rsid w:val="007276E1"/>
    <w:rsid w:val="0073277B"/>
    <w:rsid w:val="007630E7"/>
    <w:rsid w:val="0076639A"/>
    <w:rsid w:val="00784533"/>
    <w:rsid w:val="00791189"/>
    <w:rsid w:val="007960BA"/>
    <w:rsid w:val="007A6325"/>
    <w:rsid w:val="007C4115"/>
    <w:rsid w:val="007C5C95"/>
    <w:rsid w:val="007E1319"/>
    <w:rsid w:val="007E5F6A"/>
    <w:rsid w:val="007F5E3F"/>
    <w:rsid w:val="008073BF"/>
    <w:rsid w:val="00822AB9"/>
    <w:rsid w:val="00827E96"/>
    <w:rsid w:val="00834820"/>
    <w:rsid w:val="008356BD"/>
    <w:rsid w:val="0084063F"/>
    <w:rsid w:val="00861BBA"/>
    <w:rsid w:val="008660EA"/>
    <w:rsid w:val="00866B7A"/>
    <w:rsid w:val="00870C4A"/>
    <w:rsid w:val="00872AF8"/>
    <w:rsid w:val="00872B1A"/>
    <w:rsid w:val="00872E3D"/>
    <w:rsid w:val="00873D30"/>
    <w:rsid w:val="00890144"/>
    <w:rsid w:val="00894E92"/>
    <w:rsid w:val="00895E2E"/>
    <w:rsid w:val="008A71E5"/>
    <w:rsid w:val="008B653B"/>
    <w:rsid w:val="008B7283"/>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6052F"/>
    <w:rsid w:val="00963031"/>
    <w:rsid w:val="00972B7A"/>
    <w:rsid w:val="009921E2"/>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4AB7"/>
    <w:rsid w:val="009E5D50"/>
    <w:rsid w:val="009F14EB"/>
    <w:rsid w:val="009F29C0"/>
    <w:rsid w:val="009F6672"/>
    <w:rsid w:val="00A0763F"/>
    <w:rsid w:val="00A10632"/>
    <w:rsid w:val="00A11D21"/>
    <w:rsid w:val="00A34CAE"/>
    <w:rsid w:val="00A43A90"/>
    <w:rsid w:val="00A51274"/>
    <w:rsid w:val="00A51B63"/>
    <w:rsid w:val="00A64FC4"/>
    <w:rsid w:val="00A64FC9"/>
    <w:rsid w:val="00A82ACE"/>
    <w:rsid w:val="00A83591"/>
    <w:rsid w:val="00A837B0"/>
    <w:rsid w:val="00A93495"/>
    <w:rsid w:val="00A978D2"/>
    <w:rsid w:val="00AA5ED6"/>
    <w:rsid w:val="00AB12C5"/>
    <w:rsid w:val="00AB2A63"/>
    <w:rsid w:val="00AC1B83"/>
    <w:rsid w:val="00AC36A8"/>
    <w:rsid w:val="00AD59D2"/>
    <w:rsid w:val="00AD6777"/>
    <w:rsid w:val="00AF468A"/>
    <w:rsid w:val="00B03B8B"/>
    <w:rsid w:val="00B10327"/>
    <w:rsid w:val="00B158DB"/>
    <w:rsid w:val="00B23D61"/>
    <w:rsid w:val="00B3092B"/>
    <w:rsid w:val="00B40364"/>
    <w:rsid w:val="00B465BB"/>
    <w:rsid w:val="00B47A64"/>
    <w:rsid w:val="00B56A4D"/>
    <w:rsid w:val="00B604D0"/>
    <w:rsid w:val="00B90235"/>
    <w:rsid w:val="00B92770"/>
    <w:rsid w:val="00B940D4"/>
    <w:rsid w:val="00BA7A74"/>
    <w:rsid w:val="00BC10B4"/>
    <w:rsid w:val="00BD145D"/>
    <w:rsid w:val="00BD21E1"/>
    <w:rsid w:val="00BD63AF"/>
    <w:rsid w:val="00BE35BE"/>
    <w:rsid w:val="00BF7F06"/>
    <w:rsid w:val="00C013F2"/>
    <w:rsid w:val="00C01D01"/>
    <w:rsid w:val="00C133CA"/>
    <w:rsid w:val="00C21AF8"/>
    <w:rsid w:val="00C251B8"/>
    <w:rsid w:val="00C3572D"/>
    <w:rsid w:val="00C40161"/>
    <w:rsid w:val="00C64E5E"/>
    <w:rsid w:val="00C67DA9"/>
    <w:rsid w:val="00C80B1C"/>
    <w:rsid w:val="00C86674"/>
    <w:rsid w:val="00C95886"/>
    <w:rsid w:val="00CB2C81"/>
    <w:rsid w:val="00CB2F64"/>
    <w:rsid w:val="00CC7FC1"/>
    <w:rsid w:val="00CD108B"/>
    <w:rsid w:val="00CD5C4A"/>
    <w:rsid w:val="00CE52CA"/>
    <w:rsid w:val="00CE6359"/>
    <w:rsid w:val="00CE711B"/>
    <w:rsid w:val="00CF3B2A"/>
    <w:rsid w:val="00CF45D3"/>
    <w:rsid w:val="00CF696C"/>
    <w:rsid w:val="00CF7248"/>
    <w:rsid w:val="00D16B5F"/>
    <w:rsid w:val="00D17448"/>
    <w:rsid w:val="00D2027F"/>
    <w:rsid w:val="00D21495"/>
    <w:rsid w:val="00D220DB"/>
    <w:rsid w:val="00D22877"/>
    <w:rsid w:val="00D22EE5"/>
    <w:rsid w:val="00D3614E"/>
    <w:rsid w:val="00D373B7"/>
    <w:rsid w:val="00D44685"/>
    <w:rsid w:val="00D46BAD"/>
    <w:rsid w:val="00D57390"/>
    <w:rsid w:val="00D6624D"/>
    <w:rsid w:val="00D7390E"/>
    <w:rsid w:val="00D774C3"/>
    <w:rsid w:val="00D80D10"/>
    <w:rsid w:val="00D86340"/>
    <w:rsid w:val="00D91F73"/>
    <w:rsid w:val="00D9240C"/>
    <w:rsid w:val="00D92F29"/>
    <w:rsid w:val="00D95E17"/>
    <w:rsid w:val="00DA0349"/>
    <w:rsid w:val="00DA7996"/>
    <w:rsid w:val="00DB2FD1"/>
    <w:rsid w:val="00DB7063"/>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579B3"/>
    <w:rsid w:val="00E6409B"/>
    <w:rsid w:val="00E64AE0"/>
    <w:rsid w:val="00E667AB"/>
    <w:rsid w:val="00E7388D"/>
    <w:rsid w:val="00E7469D"/>
    <w:rsid w:val="00E75A9B"/>
    <w:rsid w:val="00E80CE9"/>
    <w:rsid w:val="00E82A1B"/>
    <w:rsid w:val="00E90303"/>
    <w:rsid w:val="00E91EAD"/>
    <w:rsid w:val="00EB75D1"/>
    <w:rsid w:val="00ED0AA7"/>
    <w:rsid w:val="00EF1491"/>
    <w:rsid w:val="00EF1DC2"/>
    <w:rsid w:val="00F07ABA"/>
    <w:rsid w:val="00F110E3"/>
    <w:rsid w:val="00F152F0"/>
    <w:rsid w:val="00F254C8"/>
    <w:rsid w:val="00F31FAF"/>
    <w:rsid w:val="00F3234E"/>
    <w:rsid w:val="00F36CB1"/>
    <w:rsid w:val="00F37FD7"/>
    <w:rsid w:val="00F417EF"/>
    <w:rsid w:val="00F47752"/>
    <w:rsid w:val="00F61EB8"/>
    <w:rsid w:val="00F654A9"/>
    <w:rsid w:val="00F72B40"/>
    <w:rsid w:val="00F81C0F"/>
    <w:rsid w:val="00F856C7"/>
    <w:rsid w:val="00F9296D"/>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TotalTime>
  <Pages>10</Pages>
  <Words>3149</Words>
  <Characters>17952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21059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edgechurchcolorado.com</cp:lastModifiedBy>
  <cp:revision>2</cp:revision>
  <cp:lastPrinted>2023-01-17T21:10:00Z</cp:lastPrinted>
  <dcterms:created xsi:type="dcterms:W3CDTF">2024-10-01T15:01:00Z</dcterms:created>
  <dcterms:modified xsi:type="dcterms:W3CDTF">2024-10-01T15:01:00Z</dcterms:modified>
  <cp:category/>
</cp:coreProperties>
</file>